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D0879" w14:textId="6DC85A70" w:rsidR="00FA13FC" w:rsidRPr="00184521" w:rsidRDefault="009C1FCC">
      <w:pPr>
        <w:pStyle w:val="MQTableTitle"/>
      </w:pPr>
      <w:r w:rsidRPr="00184521">
        <w:t>INTERVIEW GFA1</w:t>
      </w:r>
    </w:p>
    <w:tbl>
      <w:tblPr>
        <w:tblW w:w="10206" w:type="dxa"/>
        <w:tblBorders>
          <w:top w:val="none" w:sz="0" w:space="0" w:color="FFFFFF"/>
          <w:left w:val="none" w:sz="0" w:space="0" w:color="FFFFFF"/>
          <w:bottom w:val="single" w:sz="4" w:space="0" w:color="BFBFB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9700"/>
      </w:tblGrid>
      <w:tr w:rsidR="00FA13FC" w:rsidRPr="00184521" w14:paraId="51A5F5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AADA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9849" w14:textId="069856BB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[0:00:00.0] 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Ich habe es dir gerade auch die Einverständniserklärung noch mal geschickt.</w:t>
            </w:r>
          </w:p>
        </w:tc>
      </w:tr>
      <w:tr w:rsidR="00FA13FC" w:rsidRPr="00184521" w14:paraId="58C4AF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A2F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194C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[0:00:04.6]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habe ich gesehen. Also, ich habe jetzt auch angefangen mit der </w:t>
            </w:r>
          </w:p>
        </w:tc>
      </w:tr>
      <w:tr w:rsidR="00FA13FC" w:rsidRPr="00184521" w14:paraId="4A09642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85B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B80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Aufzeichnung. Das müsstest du jetzt auch sehen?</w:t>
            </w:r>
          </w:p>
        </w:tc>
      </w:tr>
      <w:tr w:rsidR="00FA13FC" w:rsidRPr="00184521" w14:paraId="64F74F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A2F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5D75" w14:textId="5576F1CC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[0:00:10.8]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Hmhm (bejahend).</w:t>
            </w:r>
          </w:p>
        </w:tc>
      </w:tr>
      <w:tr w:rsidR="00FA13FC" w:rsidRPr="00184521" w14:paraId="74C885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426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A826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[0:00:11.7]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Hast du meine Interviewfragen bekommen?</w:t>
            </w:r>
          </w:p>
        </w:tc>
      </w:tr>
      <w:tr w:rsidR="00FA13FC" w:rsidRPr="00184521" w14:paraId="48812E4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81C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43F68" w14:textId="2465DCBF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habe ich. Dankeschön. </w:t>
            </w:r>
          </w:p>
        </w:tc>
      </w:tr>
      <w:tr w:rsidR="00FA13FC" w:rsidRPr="00184521" w14:paraId="16B91E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4E2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31B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[0:00:16.1]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Hast du auch /</w:t>
            </w:r>
          </w:p>
        </w:tc>
      </w:tr>
      <w:tr w:rsidR="00FA13FC" w:rsidRPr="00184521" w14:paraId="45E03ED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EB58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77494" w14:textId="0871A29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[0:00:16.9]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Durchgelesen vorher.</w:t>
            </w:r>
          </w:p>
        </w:tc>
      </w:tr>
      <w:tr w:rsidR="00FA13FC" w:rsidRPr="00184521" w14:paraId="59FCB1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69B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867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[0:00:18.8]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Hast du dazu noch irgendwelche Fragen? Ist irgendwas unklar?</w:t>
            </w:r>
          </w:p>
        </w:tc>
      </w:tr>
      <w:tr w:rsidR="00FA13FC" w:rsidRPr="00184521" w14:paraId="4BC78BF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B7B2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3253" w14:textId="70431C54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[0:00:22.2]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Nein, soweit ist mir das alles klar.</w:t>
            </w:r>
          </w:p>
        </w:tc>
      </w:tr>
      <w:tr w:rsidR="00FA13FC" w:rsidRPr="00184521" w14:paraId="456F30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17F9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825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[0:00:27.6]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Okay, dann fangen wir an /  Also, es wird so sein. Wir beschäftigen uns mit </w:t>
            </w:r>
          </w:p>
        </w:tc>
      </w:tr>
      <w:tr w:rsidR="00FA13FC" w:rsidRPr="00184521" w14:paraId="2571ED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692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813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der internationalen Zusammenarbeit mit Projektpartnern, die extern sind und </w:t>
            </w:r>
          </w:p>
        </w:tc>
      </w:tr>
      <w:tr w:rsidR="00FA13FC" w:rsidRPr="00184521" w14:paraId="768A5F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03AA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467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schauen uns da dann den Entscheidungsfindungsprozess an. Und dazu wird es dann </w:t>
            </w:r>
          </w:p>
        </w:tc>
      </w:tr>
      <w:tr w:rsidR="00FA13FC" w:rsidRPr="00184521" w14:paraId="5609E1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B39F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C36A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die Fragen geben. Und meine erste Frage an dich wäre: Was denkst du, welches </w:t>
            </w:r>
          </w:p>
        </w:tc>
      </w:tr>
      <w:tr w:rsidR="00FA13FC" w:rsidRPr="00184521" w14:paraId="51221F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480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5448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sind die Voraussetzungen, damit eine Entscheidung gefällt werden kann?</w:t>
            </w:r>
          </w:p>
        </w:tc>
      </w:tr>
      <w:tr w:rsidR="00FA13FC" w:rsidRPr="00184521" w14:paraId="39278E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23B4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CAC4" w14:textId="534BA7A4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[0:00:51.0]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(...) Erst mal eine gute Entscheidungsgrundlage. Ja, dass man die Fakten </w:t>
            </w:r>
          </w:p>
        </w:tc>
      </w:tr>
      <w:tr w:rsidR="00FA13FC" w:rsidRPr="00184521" w14:paraId="20266A2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4FB7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CF1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weiß, um eine Entscheidung zu fällen. Dann ist es wichtig zu wissen, welche </w:t>
            </w:r>
          </w:p>
        </w:tc>
      </w:tr>
      <w:tr w:rsidR="00FA13FC" w:rsidRPr="00184521" w14:paraId="459AAD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DD5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5E2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äußeren Einflüsse auf eine Entscheidung einwirken. Und letztendlich ist noch die </w:t>
            </w:r>
          </w:p>
        </w:tc>
      </w:tr>
      <w:tr w:rsidR="00FA13FC" w:rsidRPr="00184521" w14:paraId="42B7A8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E99A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BF8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Frage dahingehend, was das insgesamte Ziel,  ja, des Auftrags oder der </w:t>
            </w:r>
          </w:p>
        </w:tc>
      </w:tr>
      <w:tr w:rsidR="00FA13FC" w:rsidRPr="00184521" w14:paraId="6BC910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6118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B1A9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Entscheidung dann letztendlich / Was dahinter liegt. Ja, zu sagen: "Okay, was </w:t>
            </w:r>
          </w:p>
        </w:tc>
      </w:tr>
      <w:tr w:rsidR="00FA13FC" w:rsidRPr="00184521" w14:paraId="3ED110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C629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EAD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ist unser Ziel?" oder "Was ist unsere Idee dahinter, die wir verfolgen?" Und das </w:t>
            </w:r>
          </w:p>
        </w:tc>
      </w:tr>
      <w:tr w:rsidR="00FA13FC" w:rsidRPr="00184521" w14:paraId="227C36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622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169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beeinflusst dann die Entscheidung auch.</w:t>
            </w:r>
          </w:p>
        </w:tc>
      </w:tr>
      <w:tr w:rsidR="00FA13FC" w:rsidRPr="00184521" w14:paraId="3D48F4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D882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CBAD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[0:01:48.1]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Okay, interessant. Und was sind so die typischen Anlässe oder Situationen, </w:t>
            </w:r>
          </w:p>
        </w:tc>
      </w:tr>
      <w:tr w:rsidR="00FA13FC" w:rsidRPr="00184521" w14:paraId="2130E9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214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6C2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bei der ihr euch im Team dann zu einer Entscheidung zusammen trefft?</w:t>
            </w:r>
          </w:p>
        </w:tc>
      </w:tr>
      <w:tr w:rsidR="00FA13FC" w:rsidRPr="00184521" w14:paraId="002611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295A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4EE47" w14:textId="638B44E4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[0:02:00.4]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In Bezug auf ein Projekt? Ja?</w:t>
            </w:r>
          </w:p>
        </w:tc>
      </w:tr>
      <w:tr w:rsidR="00FA13FC" w:rsidRPr="00184521" w14:paraId="7DD3AC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AC4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93DC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[0:02:05.2]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Ja, genau.</w:t>
            </w:r>
          </w:p>
        </w:tc>
      </w:tr>
      <w:tr w:rsidR="00FA13FC" w:rsidRPr="00184521" w14:paraId="0DFDB7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713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46403" w14:textId="2BC3E545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[0:02:05.6]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Also, das ist unterschiedlich. Es kommt drauf an, in welchem Stadium das </w:t>
            </w:r>
          </w:p>
        </w:tc>
      </w:tr>
      <w:tr w:rsidR="00FA13FC" w:rsidRPr="00184521" w14:paraId="5AF5BC1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395F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A37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Projekt ist und was für Entscheidungen anstehen. Manchmal wird es alleine </w:t>
            </w:r>
          </w:p>
        </w:tc>
      </w:tr>
      <w:tr w:rsidR="00FA13FC" w:rsidRPr="00184521" w14:paraId="34E88D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CA0D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D2B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entschieden. Wenn wir uns aber zusammensetzen /  Also, entschieden auf Grundlage </w:t>
            </w:r>
          </w:p>
        </w:tc>
      </w:tr>
      <w:tr w:rsidR="00FA13FC" w:rsidRPr="00184521" w14:paraId="0785D9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173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0987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von ganz normalen Prozessen, Abläufen, die wir so oder so haben.</w:t>
            </w:r>
          </w:p>
        </w:tc>
      </w:tr>
      <w:tr w:rsidR="00FA13FC" w:rsidRPr="00184521" w14:paraId="7EB489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C74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4545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Wenn wir uns aber zusammensitzen, geht es meistens immer darum, dass entweder </w:t>
            </w:r>
          </w:p>
        </w:tc>
      </w:tr>
      <w:tr w:rsidR="00FA13FC" w:rsidRPr="00184521" w14:paraId="2AEE7C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B7C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7C2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eine kritische oder eine verändernde Entscheidung getroffen wird, die dann dazu </w:t>
            </w:r>
          </w:p>
        </w:tc>
      </w:tr>
      <w:tr w:rsidR="00FA13FC" w:rsidRPr="00184521" w14:paraId="15336F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55F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E0A7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führt, dass gegebenenfalls etwas anders läuft als normal.</w:t>
            </w:r>
          </w:p>
        </w:tc>
      </w:tr>
      <w:tr w:rsidR="00FA13FC" w:rsidRPr="00184521" w14:paraId="05642E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D965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DD0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[0:02:50.8]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was ist für dich eine kritische Entscheidung?</w:t>
            </w:r>
          </w:p>
        </w:tc>
      </w:tr>
      <w:tr w:rsidR="00FA13FC" w:rsidRPr="00184521" w14:paraId="074102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54F1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D131" w14:textId="372F45E9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[0:02:53.5]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Wenn es zum Beispiel darum geht zu sagen, "Okay, das Projekt läuft zwar gut, </w:t>
            </w:r>
          </w:p>
        </w:tc>
      </w:tr>
      <w:tr w:rsidR="00FA13FC" w:rsidRPr="00184521" w14:paraId="6CE088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BC2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854F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aber der Geber ist unglücklich mit einem Experten, der da drin ist." Und der </w:t>
            </w:r>
          </w:p>
        </w:tc>
      </w:tr>
      <w:tr w:rsidR="00FA13FC" w:rsidRPr="00184521" w14:paraId="28A76B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4D1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F84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Wunsch da ist, dass entweder mit ihm gesprochen wird, damit sich etwas ändert in </w:t>
            </w:r>
          </w:p>
        </w:tc>
      </w:tr>
      <w:tr w:rsidR="00FA13FC" w:rsidRPr="00184521" w14:paraId="38CF50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041C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7B3F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Abläufen. Oder gar, dass er ausgewechselt wird.</w:t>
            </w:r>
          </w:p>
        </w:tc>
      </w:tr>
      <w:tr w:rsidR="00FA13FC" w:rsidRPr="00184521" w14:paraId="12601B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0865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E556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[0:03:17.5]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Und ja, wie läuft das dann ab? Wenn ihr diese Entscheidungen treffen </w:t>
            </w:r>
          </w:p>
        </w:tc>
      </w:tr>
      <w:tr w:rsidR="00FA13FC" w:rsidRPr="00184521" w14:paraId="79EC0C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96F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306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musstet? Also, zum Beispiel das  /  Also, wenn die Frage im Raum steht. Da soll </w:t>
            </w:r>
          </w:p>
        </w:tc>
      </w:tr>
      <w:tr w:rsidR="00FA13FC" w:rsidRPr="00184521" w14:paraId="6CEB1A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CFB7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8A0B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jemand ausgewechselt werden? Wie macht man das?</w:t>
            </w:r>
          </w:p>
        </w:tc>
      </w:tr>
      <w:tr w:rsidR="00FA13FC" w:rsidRPr="00184521" w14:paraId="24991C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CB2E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7DA94" w14:textId="43ABF53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[0:03:31.3]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Also, grundsätzlich muss erst einmal geguckt werden. Ist das? / Also, </w:t>
            </w:r>
          </w:p>
        </w:tc>
      </w:tr>
      <w:tr w:rsidR="00FA13FC" w:rsidRPr="00184521" w14:paraId="6A2DB3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541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9D3C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grundsätzlich, wenn der Geber sagt: "Der muss ausgewechselt werden." Dann müssen </w:t>
            </w:r>
          </w:p>
        </w:tc>
      </w:tr>
      <w:tr w:rsidR="00FA13FC" w:rsidRPr="00184521" w14:paraId="461A1B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647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4E17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wir ihn irgendwie auswechseln. Wir können rechtlich erst mal gucken, was ist </w:t>
            </w:r>
          </w:p>
        </w:tc>
      </w:tr>
      <w:tr w:rsidR="00FA13FC" w:rsidRPr="00184521" w14:paraId="67344D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BCB5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9EA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möglich. Die haben /  Dann muss erst mal rechtlich geguckt werden, was ist </w:t>
            </w:r>
          </w:p>
        </w:tc>
      </w:tr>
      <w:tr w:rsidR="00FA13FC" w:rsidRPr="00184521" w14:paraId="29A4E0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B6E3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6C3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möglich? Und wie ist es möglich? Dann muss quasi erst mal auch mit demjenigen,  </w:t>
            </w:r>
          </w:p>
        </w:tc>
      </w:tr>
      <w:tr w:rsidR="00FA13FC" w:rsidRPr="00184521" w14:paraId="10B31A1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29EF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A502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welchen /  Also, erst mal wird intern mit uns besprochen. "Wie wollen wir </w:t>
            </w:r>
          </w:p>
        </w:tc>
      </w:tr>
      <w:tr w:rsidR="00FA13FC" w:rsidRPr="00184521" w14:paraId="2002A2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C469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A43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vorgehen?" Wir müssen gucken, dass wir Ersatz finden. Das muss aber so passieren,</w:t>
            </w:r>
          </w:p>
        </w:tc>
      </w:tr>
      <w:tr w:rsidR="00FA13FC" w:rsidRPr="00184521" w14:paraId="2A77A2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FEF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029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 dass es nicht an die Öffentlichkeit kommt. Sondern erst mal zu gucken, "Okay, </w:t>
            </w:r>
          </w:p>
        </w:tc>
      </w:tr>
      <w:tr w:rsidR="00FA13FC" w:rsidRPr="00184521" w14:paraId="553EC0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44C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8E3F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wie bekommen wir die Kuh vom Eis?" und "Wie gehen wir am, ja, empathischsten und </w:t>
            </w:r>
          </w:p>
        </w:tc>
      </w:tr>
      <w:tr w:rsidR="00FA13FC" w:rsidRPr="00184521" w14:paraId="457776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4BCB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8C4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aber auch am strategischsten mit diesem Experten dann um? Um zu sagen "Okay, </w:t>
            </w:r>
          </w:p>
        </w:tc>
      </w:tr>
      <w:tr w:rsidR="00FA13FC" w:rsidRPr="00184521" w14:paraId="4A0948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7DC8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34BA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vielleicht, es liegt ja auch nicht immer an diesem Menschen oder an dem Experten,</w:t>
            </w:r>
          </w:p>
        </w:tc>
      </w:tr>
      <w:tr w:rsidR="00FA13FC" w:rsidRPr="00184521" w14:paraId="4E30E3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382C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F58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 der irgendwas falsch gemacht hat. Sondern es liegt an einer strukturellen, </w:t>
            </w:r>
          </w:p>
        </w:tc>
      </w:tr>
      <w:tr w:rsidR="00FA13FC" w:rsidRPr="00184521" w14:paraId="327B00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878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08B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behördlichen Entscheidung." Da wird auch oft /  Also, es wird immer die </w:t>
            </w:r>
          </w:p>
        </w:tc>
      </w:tr>
      <w:tr w:rsidR="00FA13FC" w:rsidRPr="00184521" w14:paraId="0B6C23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999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D10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Abteilungsleitung dann mit eingebunden, wenn es um solche Themen geht. Und das </w:t>
            </w:r>
          </w:p>
        </w:tc>
      </w:tr>
      <w:tr w:rsidR="00FA13FC" w:rsidRPr="00184521" w14:paraId="302D41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778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3E53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Team und / Aber auch übergreifend eben, zum Beispiel bei uns die </w:t>
            </w:r>
          </w:p>
        </w:tc>
      </w:tr>
      <w:tr w:rsidR="00FA13FC" w:rsidRPr="00184521" w14:paraId="2E0922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47F6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8BF2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Personalabteilung. Und dann, gibt es eine Entscheidungsfindung.  Dass wir sagen: </w:t>
            </w:r>
          </w:p>
        </w:tc>
      </w:tr>
      <w:tr w:rsidR="00FA13FC" w:rsidRPr="00184521" w14:paraId="5815B4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1C1C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3692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"Okay, so gehen wir strategisch vor. Der erste Schritt: Wir gehen auf den </w:t>
            </w:r>
          </w:p>
        </w:tc>
      </w:tr>
      <w:tr w:rsidR="00FA13FC" w:rsidRPr="00184521" w14:paraId="06B281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B4A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B658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Experten zu. Parallel laufen schon Maßnahmen zu gucken, wen könnte man als </w:t>
            </w:r>
          </w:p>
        </w:tc>
      </w:tr>
      <w:tr w:rsidR="00FA13FC" w:rsidRPr="00184521" w14:paraId="1D90E0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565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1C6B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Ersatz einsetzen?"</w:t>
            </w:r>
          </w:p>
        </w:tc>
      </w:tr>
      <w:tr w:rsidR="00FA13FC" w:rsidRPr="00184521" w14:paraId="71CBAE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0FC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8D4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[0:05:14.4]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Wie geht ihr auf diese Personen zu? Schreibt Ihr da eine  Mail hin oder </w:t>
            </w:r>
          </w:p>
        </w:tc>
      </w:tr>
      <w:tr w:rsidR="00FA13FC" w:rsidRPr="00184521" w14:paraId="01AAF7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23D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5F16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macht ihr mit denen eine Konferenz? Oder?</w:t>
            </w:r>
          </w:p>
        </w:tc>
      </w:tr>
      <w:tr w:rsidR="00FA13FC" w:rsidRPr="00184521" w14:paraId="488D1C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59D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65D2" w14:textId="1B3CFFA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[0:05:20.7]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Normalerweise wird immer ein persönliches Gespräch gesucht.</w:t>
            </w:r>
          </w:p>
        </w:tc>
      </w:tr>
      <w:tr w:rsidR="00FA13FC" w:rsidRPr="00184521" w14:paraId="462E1B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C4EF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577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[0:05:23.8]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wie ist das jetzt während der Pandemie?</w:t>
            </w:r>
          </w:p>
        </w:tc>
      </w:tr>
      <w:tr w:rsidR="00FA13FC" w:rsidRPr="00184521" w14:paraId="4D8F20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BF62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E5E95" w14:textId="3D39A9BC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[0:05:25.6]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Auch. Das dann über Videokonferenz mit der Person dann gesprochen wird. Um </w:t>
            </w:r>
          </w:p>
        </w:tc>
      </w:tr>
      <w:tr w:rsidR="00FA13FC" w:rsidRPr="00184521" w14:paraId="591554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FB3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A56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 einen persönlichen Austausch einfach zu haben vorab.</w:t>
            </w:r>
          </w:p>
        </w:tc>
      </w:tr>
      <w:tr w:rsidR="00FA13FC" w:rsidRPr="00184521" w14:paraId="177251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33C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C0D9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Per E-Mail läuft da eigentlich fast gar nichts. Das geht dann erst, wenn es dann </w:t>
            </w:r>
          </w:p>
        </w:tc>
      </w:tr>
      <w:tr w:rsidR="00FA13FC" w:rsidRPr="00184521" w14:paraId="25573F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9915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9D5A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um vertragliche Dokumente oder Themen geht. Es sei denn, der Experte kommt dann </w:t>
            </w:r>
          </w:p>
        </w:tc>
      </w:tr>
      <w:tr w:rsidR="00FA13FC" w:rsidRPr="00184521" w14:paraId="3A0A72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F535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992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zurück auf uns mit einer E-Mail. Und selbst dann greifen wir meistens entweder </w:t>
            </w:r>
          </w:p>
        </w:tc>
      </w:tr>
      <w:tr w:rsidR="00FA13FC" w:rsidRPr="00184521" w14:paraId="4D26C3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FE42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31F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zum Telefon oder eben zur Videokonferenz. Weil es doch ein persönliches Vorgehen </w:t>
            </w:r>
          </w:p>
        </w:tc>
      </w:tr>
      <w:tr w:rsidR="00FA13FC" w:rsidRPr="00184521" w14:paraId="491744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A898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A6AF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ist. Und man dann auch ausführlicher einfach sprechen kann. Das ist empathischer,</w:t>
            </w:r>
          </w:p>
        </w:tc>
      </w:tr>
      <w:tr w:rsidR="00FA13FC" w:rsidRPr="00184521" w14:paraId="06A9D7E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4B4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820A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 einfach alles. </w:t>
            </w:r>
          </w:p>
        </w:tc>
      </w:tr>
      <w:tr w:rsidR="00FA13FC" w:rsidRPr="00184521" w14:paraId="6C9D9A9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B761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EB97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[0:06:11.1]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Gut. Und dann hast du denn auch einen Stift und einen Zettel dabei?</w:t>
            </w:r>
          </w:p>
        </w:tc>
      </w:tr>
      <w:tr w:rsidR="00FA13FC" w:rsidRPr="00184521" w14:paraId="7EDA48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F771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82258" w14:textId="4AE22FA5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[0:06:18.2]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habe ich. </w:t>
            </w:r>
          </w:p>
        </w:tc>
      </w:tr>
      <w:tr w:rsidR="00FA13FC" w:rsidRPr="00184521" w14:paraId="494FBE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EBC2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5A88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[0:06:19.2]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Dann möchte ich dich bitten, einmal den Entscheidungsprozess </w:t>
            </w:r>
          </w:p>
        </w:tc>
      </w:tr>
      <w:tr w:rsidR="00FA13FC" w:rsidRPr="00184521" w14:paraId="0C5213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E5B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C8EE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aufzuzeichnen, so wie er jetzt gerade im Homeoffice stattfindet.</w:t>
            </w:r>
          </w:p>
        </w:tc>
      </w:tr>
      <w:tr w:rsidR="00FA13FC" w:rsidRPr="00184521" w14:paraId="71958C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0C5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984B9" w14:textId="66180AE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[0:06:27.6]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Der Entscheidungsprozess? Im Homeoffice?</w:t>
            </w:r>
          </w:p>
        </w:tc>
      </w:tr>
      <w:tr w:rsidR="00FA13FC" w:rsidRPr="00184521" w14:paraId="28AB5D1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6BFD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ACF9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[0:06:30.5]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FA13FC" w:rsidRPr="00184521" w14:paraId="23C51A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F889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A9AD" w14:textId="41C75298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[0:06:31.3]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(...)  Soll ich ihr das zeigen? Ja?</w:t>
            </w:r>
          </w:p>
        </w:tc>
      </w:tr>
      <w:tr w:rsidR="00FA13FC" w:rsidRPr="00184521" w14:paraId="6BD9C8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02DD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B4EC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[0:07:12.9]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Ja, sehr gerne. Und dann auch noch erklären. Oh, ich sehe es nicht (lacht).</w:t>
            </w:r>
          </w:p>
        </w:tc>
      </w:tr>
      <w:tr w:rsidR="00FA13FC" w:rsidRPr="00184521" w14:paraId="27B489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2A7F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9629" w14:textId="3C6E6A6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[0:07:17.1]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Warte mal dann. Muss ich einmal kurz meinen / </w:t>
            </w:r>
          </w:p>
        </w:tc>
      </w:tr>
      <w:tr w:rsidR="00FA13FC" w:rsidRPr="00184521" w14:paraId="6A7B7D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D41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300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[0:07:22.6]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Ansonsten, du kannst es mir ja auch schicken.</w:t>
            </w:r>
          </w:p>
        </w:tc>
      </w:tr>
      <w:tr w:rsidR="00FA13FC" w:rsidRPr="00184521" w14:paraId="102AD0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BF58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7AA3D" w14:textId="5DE5D3D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[0:07:24.5]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Nein, alles gut. Ich nehme einmal den Background / Einfach rausnehmen. Dann </w:t>
            </w:r>
          </w:p>
        </w:tc>
      </w:tr>
      <w:tr w:rsidR="00FA13FC" w:rsidRPr="00184521" w14:paraId="0909AC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594F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14A3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zeig ich dir das einmal. </w:t>
            </w:r>
          </w:p>
        </w:tc>
      </w:tr>
      <w:tr w:rsidR="00FA13FC" w:rsidRPr="00184521" w14:paraId="03DFB0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4A6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ABE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 So. Sind dann also /  Ist das gespiegelt oder siehst du es?</w:t>
            </w:r>
          </w:p>
        </w:tc>
      </w:tr>
      <w:tr w:rsidR="00FA13FC" w:rsidRPr="00184521" w14:paraId="222EFE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0F9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90B3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[0:07:44.3]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ich sehe es. Ich frage mich direkt auch schon, was das" VC Team" sein </w:t>
            </w:r>
          </w:p>
        </w:tc>
      </w:tr>
      <w:tr w:rsidR="00FA13FC" w:rsidRPr="00184521" w14:paraId="7DF2C6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2C2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DB1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könnte. </w:t>
            </w:r>
          </w:p>
        </w:tc>
      </w:tr>
      <w:tr w:rsidR="00FA13FC" w:rsidRPr="00184521" w14:paraId="3BFBF0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A887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33598" w14:textId="597B95C6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[0:07:48.4]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VC? Video conference.</w:t>
            </w:r>
          </w:p>
        </w:tc>
      </w:tr>
      <w:tr w:rsidR="00FA13FC" w:rsidRPr="00184521" w14:paraId="543275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CB1E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1C65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[0:07:50.8]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Ah! Okay.</w:t>
            </w:r>
          </w:p>
        </w:tc>
      </w:tr>
      <w:tr w:rsidR="00FA13FC" w:rsidRPr="00184521" w14:paraId="55B1A9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F2E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37A5" w14:textId="754C4F4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[0:07:52.6]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Video conference ist unser Team. Dann haben die Mitarbeiter einzelne </w:t>
            </w:r>
          </w:p>
        </w:tc>
      </w:tr>
      <w:tr w:rsidR="00FA13FC" w:rsidRPr="00184521" w14:paraId="6FA65E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D11A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A27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Aufgaben. Da steht "Task MA". Die tauschen sich dann untereinander noch mal aus. </w:t>
            </w:r>
          </w:p>
        </w:tc>
      </w:tr>
      <w:tr w:rsidR="00FA13FC" w:rsidRPr="00184521" w14:paraId="6C5771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0C2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5D6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Und dann gibt es wieder eine Videokonferenz.</w:t>
            </w:r>
          </w:p>
        </w:tc>
      </w:tr>
      <w:tr w:rsidR="00FA13FC" w:rsidRPr="00184521" w14:paraId="442603E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750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65D4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[0:08:09.8]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(unverständlich)</w:t>
            </w:r>
          </w:p>
        </w:tc>
      </w:tr>
      <w:tr w:rsidR="00FA13FC" w:rsidRPr="00184521" w14:paraId="249B8C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7FD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573E2" w14:textId="2B67A7FF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[0:08:12.5]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die einzelnen Aufgaben erledigt worden sind. Dann geht das </w:t>
            </w:r>
          </w:p>
        </w:tc>
      </w:tr>
      <w:tr w:rsidR="00FA13FC" w:rsidRPr="00184521" w14:paraId="45D9DD9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B488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94AD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wieder weiter so /  Quasi würde immer weiter runter gehen.</w:t>
            </w:r>
          </w:p>
        </w:tc>
      </w:tr>
      <w:tr w:rsidR="00FA13FC" w:rsidRPr="00184521" w14:paraId="45EDE7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95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76F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[0:08:20.0]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okay.</w:t>
            </w:r>
          </w:p>
        </w:tc>
      </w:tr>
      <w:tr w:rsidR="00FA13FC" w:rsidRPr="00184521" w14:paraId="6FADDC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F5C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6A53" w14:textId="402CDD5F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[0:08:22.3]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Normalerweise treffen wir uns hinterher / Also, in der Regel  wird es dann </w:t>
            </w:r>
          </w:p>
        </w:tc>
      </w:tr>
      <w:tr w:rsidR="00FA13FC" w:rsidRPr="00184521" w14:paraId="2BE553F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047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93D6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im Team besprochen wie wir vorgehen. Dann geht jeder seiner Aufgabe nach. Man </w:t>
            </w:r>
          </w:p>
        </w:tc>
      </w:tr>
      <w:tr w:rsidR="00FA13FC" w:rsidRPr="00184521" w14:paraId="02E374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3D3E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E0D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wird /  Tauscht sich noch mal untereinander aus, wenn es irgendwie Aufgaben dazu </w:t>
            </w:r>
          </w:p>
        </w:tc>
      </w:tr>
      <w:tr w:rsidR="00FA13FC" w:rsidRPr="00184521" w14:paraId="199BA9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B438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9DE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gibt, die sich die sich überschneiden oder zueinander gehören. Und dann treffen </w:t>
            </w:r>
          </w:p>
        </w:tc>
      </w:tr>
      <w:tr w:rsidR="00FA13FC" w:rsidRPr="00184521" w14:paraId="06461D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5E0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E0FF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wir uns wieder im Team, in der Videokonferenz, um das zu besprechen.</w:t>
            </w:r>
          </w:p>
        </w:tc>
      </w:tr>
      <w:tr w:rsidR="00FA13FC" w:rsidRPr="00184521" w14:paraId="17590E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751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E47E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[0:08:44.5]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Die nächsten Fragen, die ich jetzt habe, die gehen noch weiter in diesen </w:t>
            </w:r>
          </w:p>
        </w:tc>
      </w:tr>
      <w:tr w:rsidR="00FA13FC" w:rsidRPr="00184521" w14:paraId="3AB04D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B7A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F4D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Entscheidungsprozess rein. Also, die werden jetzt detaillierter. Und da möchte </w:t>
            </w:r>
          </w:p>
        </w:tc>
      </w:tr>
      <w:tr w:rsidR="00FA13FC" w:rsidRPr="00184521" w14:paraId="0C7AC2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B1B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45F5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ich dich bitten, auch immer im Hintergrund die Medien mitzubedenken, die ihr </w:t>
            </w:r>
          </w:p>
        </w:tc>
      </w:tr>
      <w:tr w:rsidR="00FA13FC" w:rsidRPr="00184521" w14:paraId="364ECE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169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9243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benutzt. Also, ob ihr das per Videokonferenz macht, ob ihr Dokumente teilt und </w:t>
            </w:r>
          </w:p>
        </w:tc>
      </w:tr>
      <w:tr w:rsidR="00FA13FC" w:rsidRPr="00184521" w14:paraId="220429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D8A5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C73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gemeinsam daran arbeitet usw. Das zu bedenken. Und du hast mir jetzt gerade die </w:t>
            </w:r>
          </w:p>
        </w:tc>
      </w:tr>
      <w:tr w:rsidR="00FA13FC" w:rsidRPr="00184521" w14:paraId="641A2EF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A6A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932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Zeichnung gezeigt. Und ich frage mich gibt es da verschiedene Rollen bei euch im </w:t>
            </w:r>
          </w:p>
        </w:tc>
      </w:tr>
      <w:tr w:rsidR="00FA13FC" w:rsidRPr="00184521" w14:paraId="551302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993A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31FA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Team? Genau.</w:t>
            </w:r>
          </w:p>
        </w:tc>
      </w:tr>
      <w:tr w:rsidR="00FA13FC" w:rsidRPr="00184521" w14:paraId="6BC1196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028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0A1F" w14:textId="5BAF52DC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[0:09:15.3]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wir haben unterschiedliche Rollen qua unserer Funktion.  Ja, es gibt /  </w:t>
            </w:r>
          </w:p>
        </w:tc>
      </w:tr>
      <w:tr w:rsidR="00FA13FC" w:rsidRPr="00184521" w14:paraId="7F8BCC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A16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21A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Es gibt Consultants, ne? Die dann wiederum aber auch  Abteilungsleitung sein </w:t>
            </w:r>
          </w:p>
        </w:tc>
      </w:tr>
      <w:tr w:rsidR="00FA13FC" w:rsidRPr="00184521" w14:paraId="0860CB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18DC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A16F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können oder Portfoliomanager.</w:t>
            </w:r>
          </w:p>
        </w:tc>
      </w:tr>
      <w:tr w:rsidR="00FA13FC" w:rsidRPr="00184521" w14:paraId="64F22D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D044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20F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Und dann gibt es andere Mitarbeiter aus den Abteilungen, die zum Beispiel sich </w:t>
            </w:r>
          </w:p>
        </w:tc>
      </w:tr>
      <w:tr w:rsidR="00FA13FC" w:rsidRPr="00184521" w14:paraId="4ADA31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FE5A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DEE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um  alle Controlling-Maßnahmen kümmern. Oder Personalbesetzung oder rechtliche </w:t>
            </w:r>
          </w:p>
        </w:tc>
      </w:tr>
      <w:tr w:rsidR="00FA13FC" w:rsidRPr="00184521" w14:paraId="54A673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E11D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8A2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Themen, die dann in dem Bereich mit einbezogen werden müssen.</w:t>
            </w:r>
          </w:p>
        </w:tc>
      </w:tr>
      <w:tr w:rsidR="00FA13FC" w:rsidRPr="00184521" w14:paraId="175C0A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F88B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8D0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[0:10:02.9]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gibt es da eine bestimmte Hierarchie?</w:t>
            </w:r>
          </w:p>
        </w:tc>
      </w:tr>
      <w:tr w:rsidR="00FA13FC" w:rsidRPr="00184521" w14:paraId="6F2C15C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4DC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992D" w14:textId="66AF43D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[0:10:06.9]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wir haben eine Hierarchie. Normalerweise ist das so, dass der </w:t>
            </w:r>
          </w:p>
        </w:tc>
      </w:tr>
      <w:tr w:rsidR="00FA13FC" w:rsidRPr="00184521" w14:paraId="7EEB9E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D847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F69D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Projektmanager / Also, wir haben einen Projektmanager, der sich um das Projekt </w:t>
            </w:r>
          </w:p>
        </w:tc>
      </w:tr>
      <w:tr w:rsidR="00FA13FC" w:rsidRPr="00184521" w14:paraId="0E51A42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DBB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DDFD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kümmert. Der bezieht meistens eigentlich immer nur die Abteilungsleitung mit, </w:t>
            </w:r>
          </w:p>
        </w:tc>
      </w:tr>
      <w:tr w:rsidR="00FA13FC" w:rsidRPr="00184521" w14:paraId="0CCD3BB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829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8DDA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bezieht die nur mit ein, wenn es zu etwas Kritischem kommt, das jetzt nicht </w:t>
            </w:r>
          </w:p>
        </w:tc>
      </w:tr>
      <w:tr w:rsidR="00FA13FC" w:rsidRPr="00184521" w14:paraId="7A0EAB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9D8A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E5A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normal ist, das nicht zu einem normalen Projektmanagementprozess gehört</w:t>
            </w:r>
          </w:p>
        </w:tc>
      </w:tr>
      <w:tr w:rsidR="00FA13FC" w:rsidRPr="00184521" w14:paraId="6B182E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EA8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3F4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[0:10:40.1]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FA13FC" w:rsidRPr="00184521" w14:paraId="21E5BE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B5E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35FFA" w14:textId="2E84826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[0:10:41.2]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Wo es dann zu Schwierigkeiten kommen könnte. Mit dem Geber oder auch mit dem </w:t>
            </w:r>
          </w:p>
        </w:tc>
      </w:tr>
      <w:tr w:rsidR="00FA13FC" w:rsidRPr="00184521" w14:paraId="4E8D5C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E106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8464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Experten, oder auch mit rechtlichen Themen, wo noch mal Rücksprache gehalten </w:t>
            </w:r>
          </w:p>
        </w:tc>
      </w:tr>
      <w:tr w:rsidR="00FA13FC" w:rsidRPr="00184521" w14:paraId="404418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2B3F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F93C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werden muss. "Wie gehen wir dann weiter strategisch vor?" Hat dann auch was mit </w:t>
            </w:r>
          </w:p>
        </w:tc>
      </w:tr>
      <w:tr w:rsidR="00FA13FC" w:rsidRPr="00184521" w14:paraId="4CC294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E1E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43C8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unserer Reputation zu tun. Umgang mit unseren Experten. So in der Hinsicht.</w:t>
            </w:r>
          </w:p>
        </w:tc>
      </w:tr>
      <w:tr w:rsidR="00FA13FC" w:rsidRPr="00184521" w14:paraId="58C1AB7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BD38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DC37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Und die /  Wir haben eine sehr flache Hierarchie. Die ist sehr flach und in so </w:t>
            </w:r>
          </w:p>
        </w:tc>
      </w:tr>
      <w:tr w:rsidR="00FA13FC" w:rsidRPr="00184521" w14:paraId="46DEC3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B7C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2E6D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einem Entscheidungsprozess.</w:t>
            </w:r>
          </w:p>
        </w:tc>
      </w:tr>
      <w:tr w:rsidR="00FA13FC" w:rsidRPr="00184521" w14:paraId="04541D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17A6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C14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Wer ist da noch? Ein Portfoliomanager. Der wiederum /  Er kriegt so oder so </w:t>
            </w:r>
          </w:p>
        </w:tc>
      </w:tr>
      <w:tr w:rsidR="00FA13FC" w:rsidRPr="00184521" w14:paraId="32D4F19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9A98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849D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immer die ganze Zeit alles mit. Weil der, die ganze Zeit, immer wieder </w:t>
            </w:r>
          </w:p>
        </w:tc>
      </w:tr>
      <w:tr w:rsidR="00FA13FC" w:rsidRPr="00184521" w14:paraId="04D4CE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910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BD63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Rücksprache /</w:t>
            </w:r>
          </w:p>
        </w:tc>
      </w:tr>
      <w:tr w:rsidR="00FA13FC" w:rsidRPr="00184521" w14:paraId="5928D1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F30E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9C8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Also, bzw. einmal die Woche so oder so getroffen wird. Und einmal werden alle </w:t>
            </w:r>
          </w:p>
        </w:tc>
      </w:tr>
      <w:tr w:rsidR="00FA13FC" w:rsidRPr="00184521" w14:paraId="45533B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53D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30B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Projekte durchgegangen: "Was ist wo Sache?", " Wer ist gerade an was dran?" </w:t>
            </w:r>
          </w:p>
        </w:tc>
      </w:tr>
      <w:tr w:rsidR="00FA13FC" w:rsidRPr="00184521" w14:paraId="24719FA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6CE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0F20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Normalerweise sind wir alle up to date und haben auch Zugriff alle auf die </w:t>
            </w:r>
          </w:p>
        </w:tc>
      </w:tr>
      <w:tr w:rsidR="00FA13FC" w:rsidRPr="00184521" w14:paraId="703539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7A55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EA6E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gleichen Daten, Dokumente, gleichzeitig. Teilweise können wir in bestimmten </w:t>
            </w:r>
          </w:p>
        </w:tc>
      </w:tr>
      <w:tr w:rsidR="00FA13FC" w:rsidRPr="00184521" w14:paraId="0C7CFD4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406D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7F69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Bereichen auch gleichzeitig drauf zugreifen und darin arbeiten.</w:t>
            </w:r>
          </w:p>
        </w:tc>
      </w:tr>
      <w:tr w:rsidR="00FA13FC" w:rsidRPr="00184521" w14:paraId="17ACEE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DDD5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59A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[0:11:43.5]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das sind dann /</w:t>
            </w:r>
          </w:p>
        </w:tc>
      </w:tr>
      <w:tr w:rsidR="00FA13FC" w:rsidRPr="00184521" w14:paraId="67FCEC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0DF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4DF72" w14:textId="242E22E9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[0:11:46.0]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SharePoint  (unverständlich) </w:t>
            </w:r>
          </w:p>
        </w:tc>
      </w:tr>
      <w:tr w:rsidR="00FA13FC" w:rsidRPr="00184521" w14:paraId="4230E0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A2B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8CE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[0:11:47.2]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SharePoint. Okay, genau.</w:t>
            </w:r>
          </w:p>
        </w:tc>
      </w:tr>
      <w:tr w:rsidR="00FA13FC" w:rsidRPr="00184521" w14:paraId="6735B5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0D2D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E302" w14:textId="642FB765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[0:11:48.3]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SharePoint. Oder /  Wie heißt das? (unverständlich) Cloud ist SharePoint.</w:t>
            </w:r>
          </w:p>
        </w:tc>
      </w:tr>
      <w:tr w:rsidR="00FA13FC" w:rsidRPr="00184521" w14:paraId="7D54E7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9CC5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700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[0:11:53.4]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Noch eine ganz kurze Rückfrage zu den Abteilungsleitern und dem </w:t>
            </w:r>
          </w:p>
        </w:tc>
      </w:tr>
      <w:tr w:rsidR="00FA13FC" w:rsidRPr="00184521" w14:paraId="211C2C5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9F90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4299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Projektmanager. Haben die Abteilungsleiter? /  Ist das so eine beratende </w:t>
            </w:r>
          </w:p>
        </w:tc>
      </w:tr>
      <w:tr w:rsidR="00FA13FC" w:rsidRPr="00184521" w14:paraId="0B018F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EF9E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C28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Funktion, wenn die sich besprechen? Oder müssen die das dann gemeinsam </w:t>
            </w:r>
          </w:p>
        </w:tc>
      </w:tr>
      <w:tr w:rsidR="00FA13FC" w:rsidRPr="00184521" w14:paraId="2E4CD6D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EC54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3DE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entscheiden? Wenn es dann irgendwie so  / Kritischeren Entscheidungen gibt?</w:t>
            </w:r>
          </w:p>
        </w:tc>
      </w:tr>
      <w:tr w:rsidR="00FA13FC" w:rsidRPr="00184521" w14:paraId="42CE9C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40A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03FDB" w14:textId="0AC9511D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[0:12:10.1]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Die entscheiden gemeinsam. Ob das ein Muss ist, ist eine gute Frage. (...) </w:t>
            </w:r>
          </w:p>
        </w:tc>
      </w:tr>
      <w:tr w:rsidR="00FA13FC" w:rsidRPr="00184521" w14:paraId="295C7A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57A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E7C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Es ist eigentlich kein Muss.  Es läuft aber immer so.</w:t>
            </w:r>
          </w:p>
        </w:tc>
      </w:tr>
      <w:tr w:rsidR="00FA13FC" w:rsidRPr="00184521" w14:paraId="0E696E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CF8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654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[0:12:30.1]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(lacht) Ja, weil, ich habe mich das gerade gefragt, wie da das Verhältnis </w:t>
            </w:r>
          </w:p>
        </w:tc>
      </w:tr>
      <w:tr w:rsidR="00FA13FC" w:rsidRPr="00184521" w14:paraId="2D3FCA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460E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7673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ist. Deswegen /  Okay. Ich / </w:t>
            </w:r>
          </w:p>
        </w:tc>
      </w:tr>
      <w:tr w:rsidR="00FA13FC" w:rsidRPr="00184521" w14:paraId="5FE19C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207D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64CA" w14:textId="7F76FEAC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[0:12:36.5]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 Also, wenn es von (unverständlich) zum Auswechseln kommt, </w:t>
            </w:r>
          </w:p>
        </w:tc>
      </w:tr>
      <w:tr w:rsidR="00FA13FC" w:rsidRPr="00184521" w14:paraId="3AF369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8537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687C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entscheidet der Abteilungsleiter immer mit. Der hat immer /  der ist immer mit </w:t>
            </w:r>
          </w:p>
        </w:tc>
      </w:tr>
      <w:tr w:rsidR="00FA13FC" w:rsidRPr="00184521" w14:paraId="1433CD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36B0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CE9D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dabei. Die Abteilungsleitung. (unverständlich) Ja.</w:t>
            </w:r>
          </w:p>
        </w:tc>
      </w:tr>
      <w:tr w:rsidR="00FA13FC" w:rsidRPr="00184521" w14:paraId="171BEA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3ED2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EB46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[0:12:48.7]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Ich habe hier noch ein paar Wörter oder paar Rollen, wie man sie so in der </w:t>
            </w:r>
          </w:p>
        </w:tc>
      </w:tr>
      <w:tr w:rsidR="00FA13FC" w:rsidRPr="00184521" w14:paraId="585173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1E4D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5AA4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Literatur findet. Trifft davon irgendetwas, davon bei euch auch zu? Die habe ich </w:t>
            </w:r>
          </w:p>
        </w:tc>
      </w:tr>
      <w:tr w:rsidR="00FA13FC" w:rsidRPr="00184521" w14:paraId="4DE492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7B6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9C9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dir in den Chat geschickt.</w:t>
            </w:r>
          </w:p>
        </w:tc>
      </w:tr>
      <w:tr w:rsidR="00FA13FC" w:rsidRPr="00184521" w14:paraId="7D70E4A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34CF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lastRenderedPageBreak/>
              <w:t>154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916D" w14:textId="29FC0908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[0:13:03.4]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Ach.</w:t>
            </w:r>
          </w:p>
        </w:tc>
      </w:tr>
      <w:tr w:rsidR="00FA13FC" w:rsidRPr="00184521" w14:paraId="50B3802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B82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D0C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[0:13:04.3]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ich finde es immer ein bisschen schwierig. Manche haben diese Rollen, </w:t>
            </w:r>
          </w:p>
        </w:tc>
      </w:tr>
      <w:tr w:rsidR="00FA13FC" w:rsidRPr="00184521" w14:paraId="4B5A706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8C09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1724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die nennen die direkt und bei manchen existiert das gar nicht. Und deswegen ist </w:t>
            </w:r>
          </w:p>
        </w:tc>
      </w:tr>
      <w:tr w:rsidR="00FA13FC" w:rsidRPr="00184521" w14:paraId="117313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5F78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E78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das meine Frage.</w:t>
            </w:r>
          </w:p>
        </w:tc>
      </w:tr>
      <w:tr w:rsidR="00FA13FC" w:rsidRPr="00184521" w14:paraId="602C8A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F07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4361B" w14:textId="4191AC3A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[0:13:18.5]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(...) Das ist ein Entscheidungsgremium. (...)</w:t>
            </w:r>
          </w:p>
        </w:tc>
      </w:tr>
      <w:tr w:rsidR="00FA13FC" w:rsidRPr="00184521" w14:paraId="0455915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3C9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2DB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 Beratungsteam  (...)  Nein. Entscheidungsgremium, Entscheidungsträger das sind </w:t>
            </w:r>
          </w:p>
        </w:tc>
      </w:tr>
      <w:tr w:rsidR="00FA13FC" w:rsidRPr="00184521" w14:paraId="1028D2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56A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CD4B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glaube ich eher so die zwei. </w:t>
            </w:r>
          </w:p>
        </w:tc>
      </w:tr>
      <w:tr w:rsidR="00FA13FC" w:rsidRPr="00184521" w14:paraId="5F13DA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80CA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9CC6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[0:13:53.5]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Und du hast ja eben beschrieben, dass sich die einzelnen </w:t>
            </w:r>
          </w:p>
        </w:tc>
      </w:tr>
      <w:tr w:rsidR="00FA13FC" w:rsidRPr="00184521" w14:paraId="658A46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D3CA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0A8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Teammitarbeiter nachdem, also nach der Videokonferenz treffen, um dann einzelne </w:t>
            </w:r>
          </w:p>
        </w:tc>
      </w:tr>
      <w:tr w:rsidR="00FA13FC" w:rsidRPr="00184521" w14:paraId="610BACC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15C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8387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Daten zu finden und dazu meine Frage: Wie generieren die denn die notwendigen </w:t>
            </w:r>
          </w:p>
        </w:tc>
      </w:tr>
      <w:tr w:rsidR="00FA13FC" w:rsidRPr="00184521" w14:paraId="04256F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712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5A2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Informationen und Daten für die Entscheidung? Was läuft da genau ab?</w:t>
            </w:r>
          </w:p>
        </w:tc>
      </w:tr>
      <w:tr w:rsidR="00FA13FC" w:rsidRPr="00184521" w14:paraId="1F4BAEA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23E9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8D5B7" w14:textId="01CC33F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[0:14:17.7]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(...) Was meinst du mit generieren?</w:t>
            </w:r>
          </w:p>
        </w:tc>
      </w:tr>
      <w:tr w:rsidR="00FA13FC" w:rsidRPr="00184521" w14:paraId="112C44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879C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FF8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[0:14:24.5]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Zum Beispiel läuft jetzt jeder los und guckt, dann /  Macht man seine </w:t>
            </w:r>
          </w:p>
        </w:tc>
      </w:tr>
      <w:tr w:rsidR="00FA13FC" w:rsidRPr="00184521" w14:paraId="15B48E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58C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B0C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eigenen Recherchen. Oder werden manchmal auch Teams gebildet? Und die haben eine </w:t>
            </w:r>
          </w:p>
        </w:tc>
      </w:tr>
      <w:tr w:rsidR="00FA13FC" w:rsidRPr="00184521" w14:paraId="0B91FE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679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E272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Aufgabe zusammen und tauschen sich aus. So was in der Richtung?</w:t>
            </w:r>
          </w:p>
        </w:tc>
      </w:tr>
      <w:tr w:rsidR="00FA13FC" w:rsidRPr="00184521" w14:paraId="3B46BB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5D41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994B" w14:textId="7ADD993B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[0:14:40.7]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also es ist so, dass jeder seine Funktion hat. Und jetzt, zum Beispiel </w:t>
            </w:r>
          </w:p>
        </w:tc>
      </w:tr>
      <w:tr w:rsidR="00FA13FC" w:rsidRPr="00184521" w14:paraId="2F695C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7ED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D14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im Recruitment die Funktion wäre zu schauen, welche Alternativen gibt es zum </w:t>
            </w:r>
          </w:p>
        </w:tc>
      </w:tr>
      <w:tr w:rsidR="00FA13FC" w:rsidRPr="00184521" w14:paraId="088283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EF3A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7812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Austausch? Zum Beispiel eines Experten. Das wiederum wird eng in Kommunikation, </w:t>
            </w:r>
          </w:p>
        </w:tc>
      </w:tr>
      <w:tr w:rsidR="00FA13FC" w:rsidRPr="00184521" w14:paraId="7498B7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A59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0C87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dann mit dem Projektmanager ausgetauscht, um zu sehen sind das Möglichkeiten?</w:t>
            </w:r>
          </w:p>
        </w:tc>
      </w:tr>
      <w:tr w:rsidR="00FA13FC" w:rsidRPr="00184521" w14:paraId="782C67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19FC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B0C8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 Und  da werden auch  andere Mitarbeiter gefragt, die ähnliche Bereiche </w:t>
            </w:r>
          </w:p>
        </w:tc>
      </w:tr>
      <w:tr w:rsidR="00FA13FC" w:rsidRPr="00184521" w14:paraId="601075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0907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AC8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bearbeiten als, sagen wir mal, als Informations-Back-up.</w:t>
            </w:r>
          </w:p>
        </w:tc>
      </w:tr>
      <w:tr w:rsidR="00FA13FC" w:rsidRPr="00184521" w14:paraId="4277B1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487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0780" w14:textId="2D4049F4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[0:15:22.5]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dieser Austausch wie findet</w:t>
            </w:r>
            <w:r w:rsidR="003D194B" w:rsidRPr="00184521">
              <w:rPr>
                <w:rFonts w:ascii="Arial" w:eastAsia="Arial" w:hAnsi="Arial" w:cs="Arial"/>
                <w:color w:val="000000"/>
              </w:rPr>
              <w:t xml:space="preserve"> der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statt? Ist das? / Rufen die sich an? Oder </w:t>
            </w:r>
          </w:p>
        </w:tc>
      </w:tr>
      <w:tr w:rsidR="00FA13FC" w:rsidRPr="00184521" w14:paraId="53F3E7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10D8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03A9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schreiben die Mails?</w:t>
            </w:r>
          </w:p>
        </w:tc>
      </w:tr>
      <w:tr w:rsidR="00FA13FC" w:rsidRPr="00184521" w14:paraId="5A7C5AC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2D84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E260" w14:textId="653625E5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[0:15:28.9]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Meistens Chat oder Videokonferenz oder Telefon. Mal eine E-Mail.  Aber </w:t>
            </w:r>
          </w:p>
        </w:tc>
      </w:tr>
      <w:tr w:rsidR="00FA13FC" w:rsidRPr="00184521" w14:paraId="7D47D03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2B52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13A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selten.</w:t>
            </w:r>
          </w:p>
        </w:tc>
      </w:tr>
      <w:tr w:rsidR="00FA13FC" w:rsidRPr="00184521" w14:paraId="6331C8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B08E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276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Ja, mal Austausch von Datensätzen über ein System, um zu sagen:"Okay, guck hier </w:t>
            </w:r>
          </w:p>
        </w:tc>
      </w:tr>
      <w:tr w:rsidR="00FA13FC" w:rsidRPr="00184521" w14:paraId="4B21E4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1E86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E11E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mal drauf, hier sind zehn Leute. Guck die dir mal an und lass uns dann zu einem </w:t>
            </w:r>
          </w:p>
        </w:tc>
      </w:tr>
      <w:tr w:rsidR="00FA13FC" w:rsidRPr="00184521" w14:paraId="7625BC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89F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998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bestimmten Termin drüber sprechen."</w:t>
            </w:r>
          </w:p>
        </w:tc>
      </w:tr>
      <w:tr w:rsidR="00FA13FC" w:rsidRPr="00184521" w14:paraId="26925A6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DAE7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63D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[0:15:50.3]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Ja. Wenn sie dann jetzt in diesem Termin sind, wie werden die also </w:t>
            </w:r>
          </w:p>
        </w:tc>
      </w:tr>
      <w:tr w:rsidR="00FA13FC" w:rsidRPr="00184521" w14:paraId="668304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2910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1DC0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die Daten und die Informationen, die die ja vorher generiert haben, wie werden </w:t>
            </w:r>
          </w:p>
        </w:tc>
      </w:tr>
      <w:tr w:rsidR="00FA13FC" w:rsidRPr="00184521" w14:paraId="32306F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9745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0C5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die da präsentiert?</w:t>
            </w:r>
          </w:p>
        </w:tc>
      </w:tr>
      <w:tr w:rsidR="00FA13FC" w:rsidRPr="00184521" w14:paraId="74EB9B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D6A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452DC" w14:textId="0C32195C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[0:16:01.9]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in dem konkreten Fall wird dann / Werden die Lebensläufe durchgegangen </w:t>
            </w:r>
          </w:p>
        </w:tc>
      </w:tr>
      <w:tr w:rsidR="00FA13FC" w:rsidRPr="00184521" w14:paraId="2F97FE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D99C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0FC3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bzw. derjenige, welche / Der Recruiter zum Beispiel, der spricht die an und </w:t>
            </w:r>
          </w:p>
        </w:tc>
      </w:tr>
      <w:tr w:rsidR="00FA13FC" w:rsidRPr="00184521" w14:paraId="5F892DF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83F2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BD6B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sagt: "Okay, der und der hat diese Vorteile. Der und der ist verfügbar. Der und </w:t>
            </w:r>
          </w:p>
        </w:tc>
      </w:tr>
      <w:tr w:rsidR="00FA13FC" w:rsidRPr="00184521" w14:paraId="3ED4FB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C7A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8565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der mit dem haben wir schon telefoniert. Der und der ist für uns eh schon in </w:t>
            </w:r>
          </w:p>
        </w:tc>
      </w:tr>
      <w:tr w:rsidR="00FA13FC" w:rsidRPr="00184521" w14:paraId="03C8AD0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DE50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7544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einem anderen Projekt. Die und die macht irgendwelche Sondermaßnahmen für uns. </w:t>
            </w:r>
          </w:p>
        </w:tc>
      </w:tr>
      <w:tr w:rsidR="00FA13FC" w:rsidRPr="00184521" w14:paraId="33E5F2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27A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304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An die kommen wir nicht so schnell ran. Welche Vor- und Nachteile sind da?"</w:t>
            </w:r>
          </w:p>
        </w:tc>
      </w:tr>
      <w:tr w:rsidR="00FA13FC" w:rsidRPr="00184521" w14:paraId="0F3AE8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9A2C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60D5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 Und dann würde der Projektmanager noch mal drauf eingehen und sagen: "Ja, wir </w:t>
            </w:r>
          </w:p>
        </w:tc>
      </w:tr>
      <w:tr w:rsidR="00FA13FC" w:rsidRPr="00184521" w14:paraId="26A02B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2FF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232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müssen aber gucken, weil der Geber gerne jemanden haben möchte, der eine </w:t>
            </w:r>
          </w:p>
        </w:tc>
      </w:tr>
      <w:tr w:rsidR="00FA13FC" w:rsidRPr="00184521" w14:paraId="76F551F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E6DB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3775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bestimmte Fachkenntnis hat."</w:t>
            </w:r>
          </w:p>
        </w:tc>
      </w:tr>
      <w:tr w:rsidR="00FA13FC" w:rsidRPr="00184521" w14:paraId="383ACA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4E0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BCED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Dass wir dann noch mal ganz klar gucken, hat er das auch? Noch mal abfragen, </w:t>
            </w:r>
          </w:p>
        </w:tc>
      </w:tr>
      <w:tr w:rsidR="00FA13FC" w:rsidRPr="00184521" w14:paraId="623F133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93A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F11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Rückfragen stellen und abchecken, ob das dann tatsächlich so ist. Manchmal </w:t>
            </w:r>
          </w:p>
        </w:tc>
      </w:tr>
      <w:tr w:rsidR="00FA13FC" w:rsidRPr="00184521" w14:paraId="75BDD1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BA8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2C0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übernimmt dann der Projektmanager / </w:t>
            </w:r>
          </w:p>
        </w:tc>
      </w:tr>
      <w:tr w:rsidR="00FA13FC" w:rsidRPr="00184521" w14:paraId="175DA5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911A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6418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[0:17:03.0]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okay. Moment.</w:t>
            </w:r>
          </w:p>
        </w:tc>
      </w:tr>
      <w:tr w:rsidR="00FA13FC" w:rsidRPr="00184521" w14:paraId="6123A9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378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4736" w14:textId="19B04E5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[0:17:03.9]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Ich rufe den mal an.</w:t>
            </w:r>
          </w:p>
        </w:tc>
      </w:tr>
      <w:tr w:rsidR="00FA13FC" w:rsidRPr="00184521" w14:paraId="386B5E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D46C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0A94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[0:17:04.6]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eine Zwischenfrage. Und zwar, wenn ihr euch die Lebensläufe anguckt. </w:t>
            </w:r>
          </w:p>
        </w:tc>
      </w:tr>
      <w:tr w:rsidR="00FA13FC" w:rsidRPr="00184521" w14:paraId="2DCB58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3C3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37CE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Ist das so, dass jeder auf seinem PC quasi  den Lebenslauf öffnet? Oder wird der </w:t>
            </w:r>
          </w:p>
        </w:tc>
      </w:tr>
      <w:tr w:rsidR="00FA13FC" w:rsidRPr="00184521" w14:paraId="05E08A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8856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CCF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Bildschirm geteilt und dann geht man das mal so durch? Wird eine Präsentation </w:t>
            </w:r>
          </w:p>
        </w:tc>
      </w:tr>
      <w:tr w:rsidR="00FA13FC" w:rsidRPr="00184521" w14:paraId="164FFD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E82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CD3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gemacht? Wie läuft das ab?</w:t>
            </w:r>
          </w:p>
        </w:tc>
      </w:tr>
      <w:tr w:rsidR="00FA13FC" w:rsidRPr="00184521" w14:paraId="21CF21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F7D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5462" w14:textId="4EFEC155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[0:17:20.5]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Wenn es ins Detail geht, dann wird der geteilt.</w:t>
            </w:r>
          </w:p>
        </w:tc>
      </w:tr>
      <w:tr w:rsidR="00FA13FC" w:rsidRPr="00184521" w14:paraId="1C585D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B96C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361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[0:17:25.3]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FA13FC" w:rsidRPr="00184521" w14:paraId="0B8ED1F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E49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2F35B" w14:textId="58CD306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[0:17:26.3]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Dann gehen wir zusammen den Lebenslauf durch. Manchmal sind die die schon </w:t>
            </w:r>
          </w:p>
        </w:tc>
      </w:tr>
      <w:tr w:rsidR="00FA13FC" w:rsidRPr="00184521" w14:paraId="439FA53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A87E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CEDE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durchgegangen. Ja. Und man geht nur noch auf bestimmte Punkte ein. Aber wenn es </w:t>
            </w:r>
          </w:p>
        </w:tc>
      </w:tr>
      <w:tr w:rsidR="00FA13FC" w:rsidRPr="00184521" w14:paraId="1405D9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FC6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C076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konkret zu etwas kommt, was man besprecht, dann wird der Lebenslauf aufgemacht. </w:t>
            </w:r>
          </w:p>
        </w:tc>
      </w:tr>
      <w:tr w:rsidR="00FA13FC" w:rsidRPr="00184521" w14:paraId="0774F4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5760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58E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Es wird geteilt im Bildschirm und man guckt sich das gemeinsam an.</w:t>
            </w:r>
          </w:p>
        </w:tc>
      </w:tr>
      <w:tr w:rsidR="00FA13FC" w:rsidRPr="00184521" w14:paraId="52187E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5EB1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936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[0:17:43.5]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Ja,  weil ich kenne diesen Prozess ja gar nicht. Und dann stelle ich mir </w:t>
            </w:r>
          </w:p>
        </w:tc>
      </w:tr>
      <w:tr w:rsidR="00FA13FC" w:rsidRPr="00184521" w14:paraId="770855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BC4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C87F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vor: "Okay,  wie wird das gemacht? Woher?/" Ich bin zum Beispiel super schlechte </w:t>
            </w:r>
          </w:p>
        </w:tc>
      </w:tr>
      <w:tr w:rsidR="00FA13FC" w:rsidRPr="00184521" w14:paraId="496FD7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195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7ED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Namen. Dann kann ich /  Kann ich voraussetzen, dass die anderen, wenn ich sage </w:t>
            </w:r>
          </w:p>
        </w:tc>
      </w:tr>
      <w:tr w:rsidR="00FA13FC" w:rsidRPr="00184521" w14:paraId="108945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AD83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6319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"Thomas Müller", dass die das dann genauso wissen?  Zack! Und alle Details von </w:t>
            </w:r>
          </w:p>
        </w:tc>
      </w:tr>
      <w:tr w:rsidR="00FA13FC" w:rsidRPr="00184521" w14:paraId="02D48CE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8CB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3807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dem haben. Oder muss man das einfach noch mal visualisieren, damit die wissen, </w:t>
            </w:r>
          </w:p>
        </w:tc>
      </w:tr>
      <w:tr w:rsidR="00FA13FC" w:rsidRPr="00184521" w14:paraId="5C6CF5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755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C8AF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"Aha, ja, der war das?" </w:t>
            </w:r>
          </w:p>
        </w:tc>
      </w:tr>
      <w:tr w:rsidR="00FA13FC" w:rsidRPr="00184521" w14:paraId="538A73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0CE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9CB56" w14:textId="5563967D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[0:18:04.8]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grundsätzlich ist es die Aufgabe des anderen auch sich die Lebensläufe </w:t>
            </w:r>
          </w:p>
        </w:tc>
      </w:tr>
      <w:tr w:rsidR="00FA13FC" w:rsidRPr="00184521" w14:paraId="722558E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F520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B52D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vorab angeguckt zu haben. Weil wenn er das nicht gemacht hat oder SIE das nicht </w:t>
            </w:r>
          </w:p>
        </w:tc>
      </w:tr>
      <w:tr w:rsidR="00FA13FC" w:rsidRPr="00184521" w14:paraId="5C1272B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324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5B15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gemacht hat, dann /  </w:t>
            </w:r>
          </w:p>
        </w:tc>
      </w:tr>
      <w:tr w:rsidR="00FA13FC" w:rsidRPr="00184521" w14:paraId="3F71B5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8AD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6CC1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[0:18:15.1]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Kommt ja nicht mehr /</w:t>
            </w:r>
          </w:p>
        </w:tc>
      </w:tr>
      <w:tr w:rsidR="00FA13FC" w:rsidRPr="00184521" w14:paraId="7FB7BB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17D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79B24" w14:textId="214E87E8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[0:18:16.7]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(unverständlich) kommt ja auch nicht (unverständlich) über was wir so </w:t>
            </w:r>
          </w:p>
        </w:tc>
      </w:tr>
      <w:tr w:rsidR="00FA13FC" w:rsidRPr="00184521" w14:paraId="7406B8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932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2F46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sprechen werden (beide lachen). Ja, dann kann ich nicht das Ganze /  Da muss ich </w:t>
            </w:r>
          </w:p>
        </w:tc>
      </w:tr>
      <w:tr w:rsidR="00FA13FC" w:rsidRPr="00184521" w14:paraId="211CAF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C94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9A6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tatsächlich jeden Lebenslauf aufmachen und jeden durch sprechen. Das ist dann so </w:t>
            </w:r>
          </w:p>
        </w:tc>
      </w:tr>
      <w:tr w:rsidR="00FA13FC" w:rsidRPr="00184521" w14:paraId="7B5E7E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3BC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52DE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ein bisschen vergebene Liebesmüh, wenn man sich nicht irgendwie einmal schon mal </w:t>
            </w:r>
          </w:p>
        </w:tc>
      </w:tr>
      <w:tr w:rsidR="00FA13FC" w:rsidRPr="00184521" w14:paraId="61E621A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2C1A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B2AC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vorher durchgeguckt haben sollte. Und meistens  der Projektmanager dann sagt, </w:t>
            </w:r>
          </w:p>
        </w:tc>
      </w:tr>
      <w:tr w:rsidR="00FA13FC" w:rsidRPr="00184521" w14:paraId="45629C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4D5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0EB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"Ich habe mir den und den und den, und den mal rausgepickt. Ich glaube, die </w:t>
            </w:r>
          </w:p>
        </w:tc>
      </w:tr>
      <w:tr w:rsidR="00FA13FC" w:rsidRPr="00184521" w14:paraId="7962A6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3590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AD1E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können ganz gut in die richtige Richtung gehen. Lass uns die mal näher </w:t>
            </w:r>
          </w:p>
        </w:tc>
      </w:tr>
      <w:tr w:rsidR="00FA13FC" w:rsidRPr="00184521" w14:paraId="4695C0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800A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D410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besprechen, bevor wir hier alle durchgehen."</w:t>
            </w:r>
          </w:p>
        </w:tc>
      </w:tr>
      <w:tr w:rsidR="00FA13FC" w:rsidRPr="00184521" w14:paraId="148EA5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7959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7EA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Und wenn ich dann aber sehe, "Ah ja, du hast aber den und den und den vergessen. </w:t>
            </w:r>
          </w:p>
        </w:tc>
      </w:tr>
      <w:tr w:rsidR="00FA13FC" w:rsidRPr="00184521" w14:paraId="5C9E49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1C7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4C4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Den finde ich eigentlich auch ganz gut. Dann bringe ich die wieder rein.</w:t>
            </w:r>
          </w:p>
        </w:tc>
      </w:tr>
      <w:tr w:rsidR="00FA13FC" w:rsidRPr="00184521" w14:paraId="699BE9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746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4707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Dann sagt er: "Ah ja, stimmt, das habe ich überlesen" oder "Das habe ich gar </w:t>
            </w:r>
          </w:p>
        </w:tc>
      </w:tr>
      <w:tr w:rsidR="00FA13FC" w:rsidRPr="00184521" w14:paraId="25B1A6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9D91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9467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nicht so klar gesehen, wie du das gerade erklärst."</w:t>
            </w:r>
          </w:p>
        </w:tc>
      </w:tr>
      <w:tr w:rsidR="00FA13FC" w:rsidRPr="00184521" w14:paraId="594CD0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7204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E71B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[0:18:55.8]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genau. Das ist ich auch meine nächste Frage.  Das geht in diese </w:t>
            </w:r>
          </w:p>
        </w:tc>
      </w:tr>
      <w:tr w:rsidR="00FA13FC" w:rsidRPr="00184521" w14:paraId="00969A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4846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E34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Richtung. Wie kommt ihr denn dann darauf, wen ihr gut findet? Und wie läuft </w:t>
            </w:r>
          </w:p>
        </w:tc>
      </w:tr>
      <w:tr w:rsidR="00FA13FC" w:rsidRPr="00184521" w14:paraId="71AA29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358C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08E2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dieser Bewertungsprozess ab? Also, wurden / Woran macht ihr das fest, dass </w:t>
            </w:r>
          </w:p>
        </w:tc>
      </w:tr>
      <w:tr w:rsidR="00FA13FC" w:rsidRPr="00184521" w14:paraId="01DA38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02B5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2E5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jemand gut oder geeignet ist? Sagen wir mal so. Oder eher nicht geeignet.</w:t>
            </w:r>
          </w:p>
        </w:tc>
      </w:tr>
      <w:tr w:rsidR="00FA13FC" w:rsidRPr="00184521" w14:paraId="493FAB3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039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88FB" w14:textId="6248086B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[0:19:16.9]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Es gibt da ganz klare Ausschlusskriterien. Wir haben zum Beispiel ein </w:t>
            </w:r>
          </w:p>
        </w:tc>
      </w:tr>
      <w:tr w:rsidR="00FA13FC" w:rsidRPr="00184521" w14:paraId="5D9ECA9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9743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C442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Ausschlusskriterium, dass derjenige, welche 15 Jahre Berufserfahrung haben muss, </w:t>
            </w:r>
          </w:p>
        </w:tc>
      </w:tr>
      <w:tr w:rsidR="00FA13FC" w:rsidRPr="00184521" w14:paraId="256005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F789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3D3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um ein Teamleiter in einem EU-Projekt zu sein. Das ist schon mal ein </w:t>
            </w:r>
          </w:p>
        </w:tc>
      </w:tr>
      <w:tr w:rsidR="00FA13FC" w:rsidRPr="00184521" w14:paraId="4432DE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910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8D0E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kategorischer Ausschluss. Und das muss auf den Tag in dem CV belegt sein und </w:t>
            </w:r>
          </w:p>
        </w:tc>
      </w:tr>
      <w:tr w:rsidR="00FA13FC" w:rsidRPr="00184521" w14:paraId="5C63C1B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F370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FE2F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zwar mit Arbeitscertificates.</w:t>
            </w:r>
          </w:p>
        </w:tc>
      </w:tr>
      <w:tr w:rsidR="00FA13FC" w:rsidRPr="00184521" w14:paraId="1D2164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BD0C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5B58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[0:19:43.8]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FA13FC" w:rsidRPr="00184521" w14:paraId="3D7B46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CD45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EAA3" w14:textId="1411FB75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[0:19:45.1]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Das ist schon mal einen Ausschlusskriterium. Dann ist das zweite </w:t>
            </w:r>
          </w:p>
        </w:tc>
      </w:tr>
      <w:tr w:rsidR="00FA13FC" w:rsidRPr="00184521" w14:paraId="45C3A1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9D44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1C4B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Ausschlusskriterium meistens: Der muss fließend Französisch sprechen. </w:t>
            </w:r>
          </w:p>
        </w:tc>
      </w:tr>
      <w:tr w:rsidR="00FA13FC" w:rsidRPr="00184521" w14:paraId="20A845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233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DB93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Irgendeinen Sprachkriterium, das erfüllt sein muss.</w:t>
            </w:r>
          </w:p>
        </w:tc>
      </w:tr>
      <w:tr w:rsidR="00FA13FC" w:rsidRPr="00184521" w14:paraId="0F0AAC2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B91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8853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Und dann kommt on top als Nächstes das Auswahlkriterium: Er muss eine bestimmte </w:t>
            </w:r>
          </w:p>
        </w:tc>
      </w:tr>
      <w:tr w:rsidR="00FA13FC" w:rsidRPr="00184521" w14:paraId="57C3792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179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55B1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Regionalerfahrung mitbringen.</w:t>
            </w:r>
          </w:p>
        </w:tc>
      </w:tr>
      <w:tr w:rsidR="00FA13FC" w:rsidRPr="00184521" w14:paraId="181ADFD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050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C210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[0:20:02.8]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habt ihr eine Reihe von Kriterien, die die erstmal erfüllt haben </w:t>
            </w:r>
          </w:p>
        </w:tc>
      </w:tr>
      <w:tr w:rsidR="00FA13FC" w:rsidRPr="00184521" w14:paraId="18BE7C6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C3C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D5B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müssen. Sagen wir mal so "Fixpunkte".</w:t>
            </w:r>
          </w:p>
        </w:tc>
      </w:tr>
      <w:tr w:rsidR="00FA13FC" w:rsidRPr="00184521" w14:paraId="23650C0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B09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072E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Aber wie du ja auch gesagt, es gibt ja auch/ Ja, ich nenne es mal "lose Sachen" </w:t>
            </w:r>
          </w:p>
        </w:tc>
      </w:tr>
      <w:tr w:rsidR="00FA13FC" w:rsidRPr="00184521" w14:paraId="468BE6D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AD83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5528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wie zum Beispiel der ist eher verfügbar oder die bringt noch das mit ein und so </w:t>
            </w:r>
          </w:p>
        </w:tc>
      </w:tr>
      <w:tr w:rsidR="00FA13FC" w:rsidRPr="00184521" w14:paraId="26E85B8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081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3EB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weiter und so fort. Wie wird so? / Was würdest du da sagen, was ist da so das </w:t>
            </w:r>
          </w:p>
        </w:tc>
      </w:tr>
      <w:tr w:rsidR="00FA13FC" w:rsidRPr="00184521" w14:paraId="436467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6EB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DF7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Oberthema?</w:t>
            </w:r>
          </w:p>
        </w:tc>
      </w:tr>
      <w:tr w:rsidR="00FA13FC" w:rsidRPr="00184521" w14:paraId="61AB318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F4B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4DFA" w14:textId="40936E64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[0:20:24.3]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Verfügbarkeit?</w:t>
            </w:r>
          </w:p>
        </w:tc>
      </w:tr>
      <w:tr w:rsidR="00FA13FC" w:rsidRPr="00184521" w14:paraId="0C5FD2B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813B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F6C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[0:20:27.9]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Okay (lacht).</w:t>
            </w:r>
          </w:p>
        </w:tc>
      </w:tr>
      <w:tr w:rsidR="00FA13FC" w:rsidRPr="00184521" w14:paraId="056628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6BB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B847A" w14:textId="3296BEA8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[0:20:29.7]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 Wenn der nicht verfügbar ist, können wir ihn nicht </w:t>
            </w:r>
          </w:p>
        </w:tc>
      </w:tr>
      <w:tr w:rsidR="00FA13FC" w:rsidRPr="00184521" w14:paraId="7D1E33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B56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8E7B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einsetzen.  Und dann natürlich auch was die Kosten. Reine finanzielle Themen. </w:t>
            </w:r>
          </w:p>
        </w:tc>
      </w:tr>
      <w:tr w:rsidR="00FA13FC" w:rsidRPr="00184521" w14:paraId="32A2677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A51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916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Mal vom Fachlichen ganz abgesehen. Natürlich muss der fachlich passen.</w:t>
            </w:r>
          </w:p>
        </w:tc>
      </w:tr>
      <w:tr w:rsidR="00FA13FC" w:rsidRPr="00184521" w14:paraId="401AD10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8706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613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[0:20:42.7]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Also, es ist wirklich nur so eine reine,"Erfüllt er die Kriterien </w:t>
            </w:r>
          </w:p>
        </w:tc>
      </w:tr>
      <w:tr w:rsidR="00FA13FC" w:rsidRPr="00184521" w14:paraId="464A63E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2B78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FE7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Entscheidungen"? Und dann guckt man sich die Preise von denen an. Und dann sagt </w:t>
            </w:r>
          </w:p>
        </w:tc>
      </w:tr>
      <w:tr w:rsidR="00FA13FC" w:rsidRPr="00184521" w14:paraId="60CE70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E5F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0064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man "Das ist gut", "Das ist schlecht" Oder? /</w:t>
            </w:r>
          </w:p>
        </w:tc>
      </w:tr>
      <w:tr w:rsidR="00FA13FC" w:rsidRPr="00184521" w14:paraId="4DAD25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BE33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8792B" w14:textId="606FA519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[0:20:52.8]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dann muss man auch noch gucken wenn es quasi /  Muss man noch gucken, </w:t>
            </w:r>
          </w:p>
        </w:tc>
      </w:tr>
      <w:tr w:rsidR="00FA13FC" w:rsidRPr="00184521" w14:paraId="3ADCE4E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3EF1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5EE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wie /  Werden noch Referenzen eingeholt. Zu sagen, "Okay, wir entscheiden uns </w:t>
            </w:r>
          </w:p>
        </w:tc>
      </w:tr>
      <w:tr w:rsidR="00FA13FC" w:rsidRPr="00184521" w14:paraId="763DFC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68C3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33E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qua Lebenslauf für diese Person, weil sie X, Y und Z erfüllt." Und dann müssen </w:t>
            </w:r>
          </w:p>
        </w:tc>
      </w:tr>
      <w:tr w:rsidR="00FA13FC" w:rsidRPr="00184521" w14:paraId="5EC09C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FB4D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9975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wir Referenzen reinholen über diese Person. Um zu gucken, passt die auch von den </w:t>
            </w:r>
          </w:p>
        </w:tc>
      </w:tr>
      <w:tr w:rsidR="00FA13FC" w:rsidRPr="00184521" w14:paraId="0CB92DD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04D1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B53C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Softskills, von der Arbeitsweise da rein? Und wie es die Reputation dieser </w:t>
            </w:r>
          </w:p>
        </w:tc>
      </w:tr>
      <w:tr w:rsidR="00FA13FC" w:rsidRPr="00184521" w14:paraId="742BCB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06E5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F1C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Person? In EU-Projekten?</w:t>
            </w:r>
          </w:p>
        </w:tc>
      </w:tr>
      <w:tr w:rsidR="00FA13FC" w:rsidRPr="00184521" w14:paraId="6DEE25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C7B9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E97B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Meistens haben /Also eigentlich wird ,ne, da wird der Experte angeschrieben. Der </w:t>
            </w:r>
          </w:p>
        </w:tc>
      </w:tr>
      <w:tr w:rsidR="00FA13FC" w:rsidRPr="00184521" w14:paraId="4F90D8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0EB2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905D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gibt uns Referenzgeber und die werden dann angeschrieben.</w:t>
            </w:r>
          </w:p>
        </w:tc>
      </w:tr>
      <w:tr w:rsidR="00FA13FC" w:rsidRPr="00184521" w14:paraId="760BF97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5B5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ED9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[0:21:35.9]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Und wenn ihr euch jetzt für jemanden entscheidet, wie läuft dieser </w:t>
            </w:r>
          </w:p>
        </w:tc>
      </w:tr>
      <w:tr w:rsidR="00FA13FC" w:rsidRPr="00184521" w14:paraId="467C49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467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230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Prozess ab? Ist das der Projektmanager, der dann letztendlich sagt, "Jupp, </w:t>
            </w:r>
          </w:p>
        </w:tc>
      </w:tr>
      <w:tr w:rsidR="00FA13FC" w:rsidRPr="00184521" w14:paraId="3F873E2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BBE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1E19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nehmen wir"? Oder ist das, alle gemeinsam sagen, "Ja, wir nehmen den"? Und wie </w:t>
            </w:r>
          </w:p>
        </w:tc>
      </w:tr>
      <w:tr w:rsidR="00FA13FC" w:rsidRPr="00184521" w14:paraId="58641E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967F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49B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läuft das ab?</w:t>
            </w:r>
          </w:p>
        </w:tc>
      </w:tr>
      <w:tr w:rsidR="00FA13FC" w:rsidRPr="00184521" w14:paraId="50EF96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EA4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7EE5A" w14:textId="27FBA07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[0:21:50.3]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(...) Also, die letztendliche Entscheidung hat der Projektmanager.</w:t>
            </w:r>
          </w:p>
        </w:tc>
      </w:tr>
      <w:tr w:rsidR="00FA13FC" w:rsidRPr="00184521" w14:paraId="7331E7C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5531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0E79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[0:21:58.0]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das heißt, ihr seid mehr beratend im Sinne von, Ihr gebt </w:t>
            </w:r>
          </w:p>
        </w:tc>
      </w:tr>
      <w:tr w:rsidR="00FA13FC" w:rsidRPr="00184521" w14:paraId="34D2E7D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54ED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DE1F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Informationen rein, wägt die Vor- und Nachteile ab. Und er entscheidet </w:t>
            </w:r>
          </w:p>
        </w:tc>
      </w:tr>
      <w:tr w:rsidR="00FA13FC" w:rsidRPr="00184521" w14:paraId="6DB951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3F6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028C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letztendlich. "Ja, ist das gut. Den Kandidaten nehmen wir."</w:t>
            </w:r>
          </w:p>
        </w:tc>
      </w:tr>
      <w:tr w:rsidR="00FA13FC" w:rsidRPr="00184521" w14:paraId="486C5F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89B5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BADC" w14:textId="31ED8C7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[0:22:14.3]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Es ist eher so, dass wir dann zusammen da in diesem Meeting sitzen und </w:t>
            </w:r>
          </w:p>
        </w:tc>
      </w:tr>
      <w:tr w:rsidR="00FA13FC" w:rsidRPr="00184521" w14:paraId="1342FB0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08C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BAE1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letztendlich gesagt wird: "Der wird das wohl sein."</w:t>
            </w:r>
          </w:p>
        </w:tc>
      </w:tr>
      <w:tr w:rsidR="00FA13FC" w:rsidRPr="00184521" w14:paraId="035176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624B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ADF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[0:22:22.8]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Gut.</w:t>
            </w:r>
          </w:p>
        </w:tc>
      </w:tr>
      <w:tr w:rsidR="00FA13FC" w:rsidRPr="00184521" w14:paraId="367DFF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A4E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3C95" w14:textId="5FEFF3D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[0:22:25.5]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Das ist der / Es ist der Projektmanager, der das zu verantworten hat. Das </w:t>
            </w:r>
          </w:p>
        </w:tc>
      </w:tr>
      <w:tr w:rsidR="00FA13FC" w:rsidRPr="00184521" w14:paraId="7748FD0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C6C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C22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ist der Entscheidungsträger.</w:t>
            </w:r>
          </w:p>
        </w:tc>
      </w:tr>
      <w:tr w:rsidR="00FA13FC" w:rsidRPr="00184521" w14:paraId="5C4FBD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0F19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09F6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[0:22:31.7]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Gut.</w:t>
            </w:r>
          </w:p>
        </w:tc>
      </w:tr>
      <w:tr w:rsidR="00FA13FC" w:rsidRPr="00184521" w14:paraId="2B5DF74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039F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D1791" w14:textId="57F303CB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[0:22:34.3]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meistens müssen wir drei vorschlagen und nicht nur einen.</w:t>
            </w:r>
          </w:p>
        </w:tc>
      </w:tr>
      <w:tr w:rsidR="00FA13FC" w:rsidRPr="00184521" w14:paraId="02EE9E4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55F2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1142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[0:22:36.6]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Ja. Ja. Dann. Ich bin mir nicht ganz sicher, ob das jetzt noch bei </w:t>
            </w:r>
          </w:p>
        </w:tc>
      </w:tr>
      <w:tr w:rsidR="00FA13FC" w:rsidRPr="00184521" w14:paraId="5A9CD3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73D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AD07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dir zutrifft. Meine nächste Frage. Und zwar ist es:  Wie stellt ihr sicher, dass </w:t>
            </w:r>
          </w:p>
        </w:tc>
      </w:tr>
      <w:tr w:rsidR="00FA13FC" w:rsidRPr="00184521" w14:paraId="78ADE7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F478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1DD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eine getroffene Entscheidung auch umgesetzt wird?</w:t>
            </w:r>
          </w:p>
        </w:tc>
      </w:tr>
      <w:tr w:rsidR="00FA13FC" w:rsidRPr="00184521" w14:paraId="17EDC2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42E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42B5" w14:textId="19AD9D36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[0:22:52.6]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Wie wir das sicherstellen?</w:t>
            </w:r>
          </w:p>
        </w:tc>
      </w:tr>
      <w:tr w:rsidR="00FA13FC" w:rsidRPr="00184521" w14:paraId="238FE8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54D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450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[0:22:59.1]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 </w:t>
            </w:r>
          </w:p>
        </w:tc>
      </w:tr>
      <w:tr w:rsidR="00FA13FC" w:rsidRPr="00184521" w14:paraId="27DA13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9C5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7195" w14:textId="01FF02A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[0:22:59.7]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(...) Ein Moment kurz. </w:t>
            </w:r>
          </w:p>
        </w:tc>
      </w:tr>
      <w:tr w:rsidR="00FA13FC" w:rsidRPr="00184521" w14:paraId="190248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B16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39CC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[0:23:05.4]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klar.</w:t>
            </w:r>
          </w:p>
        </w:tc>
      </w:tr>
      <w:tr w:rsidR="00FA13FC" w:rsidRPr="00184521" w14:paraId="36185A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FCE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D051" w14:textId="3E10A286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[0:23:06.4]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(...) So. </w:t>
            </w:r>
          </w:p>
        </w:tc>
      </w:tr>
      <w:tr w:rsidR="00FA13FC" w:rsidRPr="00184521" w14:paraId="657723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4F3B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627F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[0:23:15.8]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Alles gut.</w:t>
            </w:r>
          </w:p>
        </w:tc>
      </w:tr>
      <w:tr w:rsidR="00FA13FC" w:rsidRPr="00184521" w14:paraId="093DD44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7664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B0BBB" w14:textId="3962300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[0:23:16.7]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Ach Leute! / (...) Ja. So. Wie wir das sicherstellen?  Indem der Prozess </w:t>
            </w:r>
          </w:p>
        </w:tc>
      </w:tr>
      <w:tr w:rsidR="00FA13FC" w:rsidRPr="00184521" w14:paraId="71E3691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5B5B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BBA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klar kommuniziert wird.</w:t>
            </w:r>
          </w:p>
        </w:tc>
      </w:tr>
      <w:tr w:rsidR="00FA13FC" w:rsidRPr="00184521" w14:paraId="0D6673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310B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037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[0:23:44.2]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wie wird er kommuniziert? Also, was ist für dich klare Kommunikation?</w:t>
            </w:r>
          </w:p>
        </w:tc>
      </w:tr>
      <w:tr w:rsidR="00FA13FC" w:rsidRPr="00184521" w14:paraId="719583F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6667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55333" w14:textId="3C0FA1A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[0:23:47.5]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Über ein System, wo dann abgehakt wird und eingegeben wird, das und das ,und </w:t>
            </w:r>
          </w:p>
        </w:tc>
      </w:tr>
      <w:tr w:rsidR="00FA13FC" w:rsidRPr="00184521" w14:paraId="6CD12C0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3D28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4E7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das und das ist passiert.</w:t>
            </w:r>
          </w:p>
        </w:tc>
      </w:tr>
      <w:tr w:rsidR="00FA13FC" w:rsidRPr="00184521" w14:paraId="3D7EA96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1EBD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84D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[0:23:56.2]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was ist das für ein System? Ist das so ein HR-System? Oder wie, wie </w:t>
            </w:r>
          </w:p>
        </w:tc>
      </w:tr>
      <w:tr w:rsidR="00FA13FC" w:rsidRPr="00184521" w14:paraId="1B9C7E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5E64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0AE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darf ich (unverständlich)?</w:t>
            </w:r>
          </w:p>
        </w:tc>
      </w:tr>
      <w:tr w:rsidR="00FA13FC" w:rsidRPr="00184521" w14:paraId="0BAE3E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8A8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96897" w14:textId="41E40FEF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[0:24:02.6]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Ja, stimmt. Also, das ist eine Datenbank.</w:t>
            </w:r>
          </w:p>
        </w:tc>
      </w:tr>
      <w:tr w:rsidR="00FA13FC" w:rsidRPr="00184521" w14:paraId="3C367CB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2203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B194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[0:24:06.8]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Und die zeigt mir dann quasi an?/</w:t>
            </w:r>
          </w:p>
        </w:tc>
      </w:tr>
      <w:tr w:rsidR="00FA13FC" w:rsidRPr="00184521" w14:paraId="1090623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0E8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87A80" w14:textId="0218CA16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[0:24:11.6]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Status.</w:t>
            </w:r>
          </w:p>
        </w:tc>
      </w:tr>
      <w:tr w:rsidR="00FA13FC" w:rsidRPr="00184521" w14:paraId="5394DC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5FB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824B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[0:24:12.6]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Status. Okay. Na gut. Das ist in Ordnung. Und wie  /  Also, genau. Die </w:t>
            </w:r>
          </w:p>
        </w:tc>
      </w:tr>
      <w:tr w:rsidR="00FA13FC" w:rsidRPr="00184521" w14:paraId="52085AF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F667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ECB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nächste Frage ist: Wie entscheidet /  Also, wir werden diese Entscheidung </w:t>
            </w:r>
          </w:p>
        </w:tc>
      </w:tr>
      <w:tr w:rsidR="00FA13FC" w:rsidRPr="00184521" w14:paraId="3161F71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65C7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63DE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dokumentiert und kommuniziert? Ich nehme mal an, dass es dann über dieses System </w:t>
            </w:r>
          </w:p>
        </w:tc>
      </w:tr>
      <w:tr w:rsidR="00FA13FC" w:rsidRPr="00184521" w14:paraId="01FBD8F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6F2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813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richtig? Oder gehört da noch mehr dazu?</w:t>
            </w:r>
          </w:p>
        </w:tc>
      </w:tr>
      <w:tr w:rsidR="00FA13FC" w:rsidRPr="00184521" w14:paraId="4B24242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FC42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54D5" w14:textId="7AA5B024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[0:24:32.0]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(...) Wir haben dieses System und dann haben wir noch das SharePoint. Das </w:t>
            </w:r>
          </w:p>
        </w:tc>
      </w:tr>
      <w:tr w:rsidR="00FA13FC" w:rsidRPr="00184521" w14:paraId="3FAF55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DB0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1A1F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eine ist das Projektmanagement-Tool.</w:t>
            </w:r>
          </w:p>
        </w:tc>
      </w:tr>
      <w:tr w:rsidR="00FA13FC" w:rsidRPr="00184521" w14:paraId="2AD422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92DC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D7F2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[0:24:40.5]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Ja.</w:t>
            </w:r>
          </w:p>
        </w:tc>
      </w:tr>
      <w:tr w:rsidR="00FA13FC" w:rsidRPr="00184521" w14:paraId="1BB6F5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31A1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BAB7" w14:textId="1A27485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[0:24:41.8]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Und das andere ist das Personal / Also, die Personaldatenbank.</w:t>
            </w:r>
          </w:p>
        </w:tc>
      </w:tr>
      <w:tr w:rsidR="00FA13FC" w:rsidRPr="00184521" w14:paraId="5876BE9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C60D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F44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[0:24:48.5]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die / Moment. Das ist jetzt für dich SharePoint das Tool oder die </w:t>
            </w:r>
          </w:p>
        </w:tc>
      </w:tr>
      <w:tr w:rsidR="00FA13FC" w:rsidRPr="00184521" w14:paraId="597DB1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A009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49B7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Datenbank? (unverständlich) Ich bin verwirrt.</w:t>
            </w:r>
          </w:p>
        </w:tc>
      </w:tr>
      <w:tr w:rsidR="00FA13FC" w:rsidRPr="00184521" w14:paraId="5B30E7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3145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06509" w14:textId="08E12C8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[0:24:58.3]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Beides.</w:t>
            </w:r>
          </w:p>
        </w:tc>
      </w:tr>
      <w:tr w:rsidR="00FA13FC" w:rsidRPr="00184521" w14:paraId="4506EA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8B18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E978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[0:24:58.7]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Jetzt bin ich noch verwirrter (lacht).</w:t>
            </w:r>
          </w:p>
        </w:tc>
      </w:tr>
      <w:tr w:rsidR="00FA13FC" w:rsidRPr="00184521" w14:paraId="350D76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4C66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B5520" w14:textId="3AD9587A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[0:25:01.4]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Das hat ja unterschiedliche Zugriffsrechte. Bei Personaldaten hast du einen </w:t>
            </w:r>
          </w:p>
        </w:tc>
      </w:tr>
      <w:tr w:rsidR="00FA13FC" w:rsidRPr="00184521" w14:paraId="2DDDF9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94FA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25BF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riesengroßen Datenschutzthema.</w:t>
            </w:r>
          </w:p>
        </w:tc>
      </w:tr>
      <w:tr w:rsidR="00FA13FC" w:rsidRPr="00184521" w14:paraId="6FB7E3C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D18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59B6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[0:25:10.8]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genau. Ja.</w:t>
            </w:r>
          </w:p>
        </w:tc>
      </w:tr>
      <w:tr w:rsidR="00FA13FC" w:rsidRPr="00184521" w14:paraId="74E1DB1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6B5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A46E" w14:textId="65D5F688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[0:25:12.0]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das steht an höchster Stelle. Und da dürfen nur ein ausgewähltes Gremium </w:t>
            </w:r>
          </w:p>
        </w:tc>
      </w:tr>
      <w:tr w:rsidR="00FA13FC" w:rsidRPr="00184521" w14:paraId="66CE4C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C87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B656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drauf schauen. Genauso wie den CVs. Die dürfen auch nicht wild durch die </w:t>
            </w:r>
          </w:p>
        </w:tc>
      </w:tr>
      <w:tr w:rsidR="00FA13FC" w:rsidRPr="00184521" w14:paraId="48B8FD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D998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5A8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Weltgeschichte geschickt werden.</w:t>
            </w:r>
          </w:p>
        </w:tc>
      </w:tr>
      <w:tr w:rsidR="00FA13FC" w:rsidRPr="00184521" w14:paraId="0FA502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ABF1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64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[0:25:27.2]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(unverständlich; macht?) Sinn. </w:t>
            </w:r>
          </w:p>
        </w:tc>
      </w:tr>
      <w:tr w:rsidR="00FA13FC" w:rsidRPr="00184521" w14:paraId="33C83F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E4D4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6A581" w14:textId="5DEAF08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[0:25:27.9]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Sondern die haben datenschutzrechtliche Themen.</w:t>
            </w:r>
          </w:p>
        </w:tc>
      </w:tr>
      <w:tr w:rsidR="00FA13FC" w:rsidRPr="00184521" w14:paraId="399B501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7D73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B6D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[0:25:30.8]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FA13FC" w:rsidRPr="00184521" w14:paraId="1702A2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C511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4EF9" w14:textId="7AB80F1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[0:25:31.9]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Somit ist da ein hoher Sicherheitsfaktor dahinter. Während SharePoint noch </w:t>
            </w:r>
          </w:p>
        </w:tc>
      </w:tr>
      <w:tr w:rsidR="00FA13FC" w:rsidRPr="00184521" w14:paraId="53B5C30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BAA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0EC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mal quasi einen größere Zugriffsrechte, beschränkte Rechte, aber größere </w:t>
            </w:r>
          </w:p>
        </w:tc>
      </w:tr>
      <w:tr w:rsidR="00FA13FC" w:rsidRPr="00184521" w14:paraId="39FE58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E27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0A4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Zugriffsrechte dann hat.</w:t>
            </w:r>
          </w:p>
        </w:tc>
      </w:tr>
      <w:tr w:rsidR="00FA13FC" w:rsidRPr="00184521" w14:paraId="308459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072D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131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[0:25:40.6]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was genau läuft da auf SharePoint dann ab?</w:t>
            </w:r>
          </w:p>
        </w:tc>
      </w:tr>
      <w:tr w:rsidR="00FA13FC" w:rsidRPr="00184521" w14:paraId="6DE0E80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DAD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A6BA7" w14:textId="26DC062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[0:25:44.3]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 werden die ganzen Daten abgelegt.</w:t>
            </w:r>
          </w:p>
        </w:tc>
      </w:tr>
      <w:tr w:rsidR="00FA13FC" w:rsidRPr="00184521" w14:paraId="799CE6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2C9E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AAD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[0:25:47.0]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Okay, gut.</w:t>
            </w:r>
          </w:p>
        </w:tc>
      </w:tr>
      <w:tr w:rsidR="00FA13FC" w:rsidRPr="00184521" w14:paraId="16F3FA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B828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2CC2" w14:textId="1F56B03F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[0:25:48.9]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dann ausgetauscht, sodass jeder den Zugriff drauf hat. Und zum richtigen </w:t>
            </w:r>
          </w:p>
        </w:tc>
      </w:tr>
      <w:tr w:rsidR="00FA13FC" w:rsidRPr="00184521" w14:paraId="3EA32E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BDA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F44E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Zeitpunkt / Falls dann irgendjemand gerade nicht da ist oder jemand anderes an </w:t>
            </w:r>
          </w:p>
        </w:tc>
      </w:tr>
      <w:tr w:rsidR="00FA13FC" w:rsidRPr="00184521" w14:paraId="292DED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FE7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5064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dem Thema arbeitet, das darauf dann weiterarbeiten kann.</w:t>
            </w:r>
          </w:p>
        </w:tc>
      </w:tr>
      <w:tr w:rsidR="00FA13FC" w:rsidRPr="00184521" w14:paraId="0004F3C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45F5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B583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[0:26:01.4]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ich versuche das / </w:t>
            </w:r>
          </w:p>
        </w:tc>
      </w:tr>
      <w:tr w:rsidR="00FA13FC" w:rsidRPr="00184521" w14:paraId="1584B1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7F38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4A28" w14:textId="2A1B9BD1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[0:26:03.0]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wenn es um Geber geht.</w:t>
            </w:r>
          </w:p>
        </w:tc>
      </w:tr>
      <w:tr w:rsidR="00FA13FC" w:rsidRPr="00184521" w14:paraId="77E67F1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AFB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619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[0:26:04.1]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Ja, ich versuche das mir ein bisschen vorzustellen. Also, die Empfehlung </w:t>
            </w:r>
          </w:p>
        </w:tc>
      </w:tr>
      <w:tr w:rsidR="00FA13FC" w:rsidRPr="00184521" w14:paraId="72DA38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BAF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CE64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für /  Oder man hat sich jetzt für drei Kandidaten entschieden, die man gerne </w:t>
            </w:r>
          </w:p>
        </w:tc>
      </w:tr>
      <w:tr w:rsidR="00FA13FC" w:rsidRPr="00184521" w14:paraId="26869B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4235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BBAB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kontaktieren möchte. Das wird in das System eingetragen, der Status wird </w:t>
            </w:r>
          </w:p>
        </w:tc>
      </w:tr>
      <w:tr w:rsidR="00FA13FC" w:rsidRPr="00184521" w14:paraId="13722FF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EDCD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D25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geändert. Und was mir noch fehlt, ist so /  Okay, was ist jetzt gerade in </w:t>
            </w:r>
          </w:p>
        </w:tc>
      </w:tr>
      <w:tr w:rsidR="00FA13FC" w:rsidRPr="00184521" w14:paraId="624B0A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641E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702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SharePoint passiert?</w:t>
            </w:r>
          </w:p>
        </w:tc>
      </w:tr>
      <w:tr w:rsidR="00FA13FC" w:rsidRPr="00184521" w14:paraId="0D39813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B5F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2A82" w14:textId="1B3E2AB6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[0:26:24.5]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Okay, der in SharePoint hat den Zugriff. Also, sie sind verbunden. </w:t>
            </w:r>
          </w:p>
        </w:tc>
      </w:tr>
      <w:tr w:rsidR="00FA13FC" w:rsidRPr="00184521" w14:paraId="25BC18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DE9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2052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[0:26:28.9]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Ah!</w:t>
            </w:r>
          </w:p>
        </w:tc>
      </w:tr>
      <w:tr w:rsidR="00FA13FC" w:rsidRPr="00184521" w14:paraId="7B0B036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7ADE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EB3B" w14:textId="06DD515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[0:26:29.9]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SharePoint und die Personaldatenbank ist insofern verbunden, dass man sehen </w:t>
            </w:r>
          </w:p>
        </w:tc>
      </w:tr>
      <w:tr w:rsidR="00FA13FC" w:rsidRPr="00184521" w14:paraId="5C8D19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DB55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2DCC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kann, welche Namen da sind und welcher Status.</w:t>
            </w:r>
          </w:p>
        </w:tc>
      </w:tr>
      <w:tr w:rsidR="00FA13FC" w:rsidRPr="00184521" w14:paraId="481B637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7C20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B843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[0:26:35.4]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Ja. </w:t>
            </w:r>
          </w:p>
        </w:tc>
      </w:tr>
      <w:tr w:rsidR="00FA13FC" w:rsidRPr="00184521" w14:paraId="4B378F1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4B8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6E70" w14:textId="24057849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[0:26:37.4]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dann hast du dazu quasi die Verknüpfung und kannst das auf dem </w:t>
            </w:r>
          </w:p>
        </w:tc>
      </w:tr>
      <w:tr w:rsidR="00FA13FC" w:rsidRPr="00184521" w14:paraId="292234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150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DBA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SharePoint sehen. Wie weit sind wir? Und wer ist ausgewählt worden?</w:t>
            </w:r>
          </w:p>
        </w:tc>
      </w:tr>
      <w:tr w:rsidR="00FA13FC" w:rsidRPr="00184521" w14:paraId="6E1B09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256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5FC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[0:26:44.1]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Ah!</w:t>
            </w:r>
          </w:p>
        </w:tc>
      </w:tr>
      <w:tr w:rsidR="00FA13FC" w:rsidRPr="00184521" w14:paraId="46B812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A3D2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7EF4" w14:textId="4F00F5C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[0:26:45.0]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ist der schon? / Ist das schon übermittelt worden an eine Geberstelle?</w:t>
            </w:r>
          </w:p>
        </w:tc>
      </w:tr>
      <w:tr w:rsidR="00FA13FC" w:rsidRPr="00184521" w14:paraId="2C7DA4B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8043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68E4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[0:26:50.4]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Ja, jetzt ist mir das klarer. Dankeschön. Ja, das war alles gerade so </w:t>
            </w:r>
          </w:p>
        </w:tc>
      </w:tr>
      <w:tr w:rsidR="00FA13FC" w:rsidRPr="00184521" w14:paraId="2399B6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052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5D6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ein bisschen unklar. Aber jetzt, denke ich, habe ich es auf jeden Fall besser </w:t>
            </w:r>
          </w:p>
        </w:tc>
      </w:tr>
      <w:tr w:rsidR="00FA13FC" w:rsidRPr="00184521" w14:paraId="3F610E4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71E3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7EB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verstanden. Genau.</w:t>
            </w:r>
          </w:p>
        </w:tc>
      </w:tr>
      <w:tr w:rsidR="00FA13FC" w:rsidRPr="00184521" w14:paraId="779E335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E5A3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6E8C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Wenn ihr Entscheidungen trefft, gibt es noch irgendwelche  /  Also, auch </w:t>
            </w:r>
          </w:p>
        </w:tc>
      </w:tr>
      <w:tr w:rsidR="00FA13FC" w:rsidRPr="00184521" w14:paraId="7CEAEF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3E71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6BF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abgesehen jetzt von diesem konkreten Ablauf. Und auch abgesehen von der externen </w:t>
            </w:r>
          </w:p>
        </w:tc>
      </w:tr>
      <w:tr w:rsidR="00FA13FC" w:rsidRPr="00184521" w14:paraId="5D4B73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004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EAE2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Zusammenarbeit. Gibt es noch andere Medien, die ihr benutzt für die </w:t>
            </w:r>
          </w:p>
        </w:tc>
      </w:tr>
      <w:tr w:rsidR="00FA13FC" w:rsidRPr="00184521" w14:paraId="52CF09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CEB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677D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Entscheidungsfindung?</w:t>
            </w:r>
          </w:p>
        </w:tc>
      </w:tr>
      <w:tr w:rsidR="00FA13FC" w:rsidRPr="00184521" w14:paraId="5939A14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E5FC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C60C8" w14:textId="38426D7B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[0:27:17.6]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jetzt persönliches Gespräch?</w:t>
            </w:r>
          </w:p>
        </w:tc>
      </w:tr>
      <w:tr w:rsidR="00FA13FC" w:rsidRPr="00184521" w14:paraId="43DDE17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618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752B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[0:27:23.0]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Zum Beispiel, ja. Also, ist es dann über Telefon oder Videokonferenz oder? </w:t>
            </w:r>
          </w:p>
        </w:tc>
      </w:tr>
      <w:tr w:rsidR="00FA13FC" w:rsidRPr="00184521" w14:paraId="1ED3032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A28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5C1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/</w:t>
            </w:r>
          </w:p>
        </w:tc>
      </w:tr>
      <w:tr w:rsidR="00FA13FC" w:rsidRPr="00184521" w14:paraId="1B812F5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A68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FB8CB" w14:textId="1FEC101A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[0:27:28.0]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momentan über Telefon und Videokonferenz.</w:t>
            </w:r>
          </w:p>
        </w:tc>
      </w:tr>
      <w:tr w:rsidR="00FA13FC" w:rsidRPr="00184521" w14:paraId="37183F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2168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8DB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[0:27:30.9]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Na, aber wie (unverständlich)?</w:t>
            </w:r>
          </w:p>
        </w:tc>
      </w:tr>
      <w:tr w:rsidR="00FA13FC" w:rsidRPr="00184521" w14:paraId="1C9CB0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C329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71B2" w14:textId="2FD5ED1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[0:27:33.1]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Auch mit den Gebern meinst du?</w:t>
            </w:r>
          </w:p>
        </w:tc>
      </w:tr>
      <w:tr w:rsidR="00FA13FC" w:rsidRPr="00184521" w14:paraId="542923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FB7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BADD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[0:27:34.0]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zum Beispiel. Also, hier würde ich das gerne einfach ganz offen </w:t>
            </w:r>
          </w:p>
        </w:tc>
      </w:tr>
      <w:tr w:rsidR="00FA13FC" w:rsidRPr="00184521" w14:paraId="2D59BB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735D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8643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überlegen, weil ich es interessant finde. Manchmal hat man ja ein Projekt und </w:t>
            </w:r>
          </w:p>
        </w:tc>
      </w:tr>
      <w:tr w:rsidR="00FA13FC" w:rsidRPr="00184521" w14:paraId="03B80E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F7F3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C45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aus diesem Projekt heraus / Da hat man einfach diese bestimmten Regeln, weil /  </w:t>
            </w:r>
          </w:p>
        </w:tc>
      </w:tr>
      <w:tr w:rsidR="00FA13FC" w:rsidRPr="00184521" w14:paraId="2696944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CB2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B55C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Was weiß ich,  die Partner können alle nur Zoom. Aber im ganz normalen </w:t>
            </w:r>
          </w:p>
        </w:tc>
      </w:tr>
      <w:tr w:rsidR="00FA13FC" w:rsidRPr="00184521" w14:paraId="59B850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236B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C22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Arbeitsablauf benutzt man ganz andere Programme, um (unverständlich).</w:t>
            </w:r>
          </w:p>
        </w:tc>
      </w:tr>
      <w:tr w:rsidR="00FA13FC" w:rsidRPr="00184521" w14:paraId="5A8FBF3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218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6999" w14:textId="017EB86F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[0:27:58.6]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Wir benutzen alles, was dem Geber möglich ist. Bis hin zu Telefon.</w:t>
            </w:r>
          </w:p>
        </w:tc>
      </w:tr>
      <w:tr w:rsidR="00FA13FC" w:rsidRPr="00184521" w14:paraId="33F44F7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86AE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97D9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[0:28:04.2]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was? / </w:t>
            </w:r>
          </w:p>
        </w:tc>
      </w:tr>
      <w:tr w:rsidR="00FA13FC" w:rsidRPr="00184521" w14:paraId="5C7AAB8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7B7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46C46" w14:textId="53715001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[0:28:05.0]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alles was möglich ist. Es gibt ja die abgefahrensten Einschränkungen. </w:t>
            </w:r>
          </w:p>
        </w:tc>
      </w:tr>
      <w:tr w:rsidR="00FA13FC" w:rsidRPr="00184521" w14:paraId="205AEF8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E5E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037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Also, die KfW ist unheimlich kompliziert. Die können uns immer nur einladen und </w:t>
            </w:r>
          </w:p>
        </w:tc>
      </w:tr>
      <w:tr w:rsidR="00FA13FC" w:rsidRPr="00184521" w14:paraId="58F5EE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430C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07CF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nicht andersherum.</w:t>
            </w:r>
          </w:p>
        </w:tc>
      </w:tr>
      <w:tr w:rsidR="00FA13FC" w:rsidRPr="00184521" w14:paraId="3CABE5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284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31E3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[0:28:13.8]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 / </w:t>
            </w:r>
          </w:p>
        </w:tc>
      </w:tr>
      <w:tr w:rsidR="00FA13FC" w:rsidRPr="00184521" w14:paraId="706DB2D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A39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2F1F" w14:textId="3B1452B3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[0:28:14.5]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Oder /  Manche EU-Delegation, die benutzen  Facebook-Messenger. Also, wo du </w:t>
            </w:r>
          </w:p>
        </w:tc>
      </w:tr>
      <w:tr w:rsidR="00FA13FC" w:rsidRPr="00184521" w14:paraId="672B2E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2E89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2379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so denkst "Okay". Ja, dann benutzen wir das. Also, es gibt zig Sachen.</w:t>
            </w:r>
          </w:p>
        </w:tc>
      </w:tr>
      <w:tr w:rsidR="00FA13FC" w:rsidRPr="00184521" w14:paraId="6DCA47A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1A1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D56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[0:28:30.2]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Was denn zum Beispiel (lacht)? </w:t>
            </w:r>
          </w:p>
        </w:tc>
      </w:tr>
      <w:tr w:rsidR="00FA13FC" w:rsidRPr="00184521" w14:paraId="36891D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A1E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7C88" w14:textId="6AC3D52B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[0:28:32.9]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Hm?</w:t>
            </w:r>
          </w:p>
        </w:tc>
      </w:tr>
      <w:tr w:rsidR="00FA13FC" w:rsidRPr="00184521" w14:paraId="339897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751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42C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[0:28:33.8]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Was denn so alles noch?</w:t>
            </w:r>
          </w:p>
        </w:tc>
      </w:tr>
      <w:tr w:rsidR="00FA13FC" w:rsidRPr="00184521" w14:paraId="610617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971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A711" w14:textId="22D86A6F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[0:28:35.7]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Achso. Also, von MS Teams, über Skype for Business, über Skype Gratis, über </w:t>
            </w:r>
          </w:p>
        </w:tc>
      </w:tr>
      <w:tr w:rsidR="00FA13FC" w:rsidRPr="00184521" w14:paraId="2437EF6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F9E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93D0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Zoom, über Jitsi, über / Was hatten wir noch? Blue Button. Über  [0:28:53.5] /  Wie heißt </w:t>
            </w:r>
          </w:p>
        </w:tc>
      </w:tr>
      <w:tr w:rsidR="00FA13FC" w:rsidRPr="00184521" w14:paraId="5A5BD6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B19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1BFE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denn dieses ander noch mal? / </w:t>
            </w:r>
          </w:p>
        </w:tc>
      </w:tr>
      <w:tr w:rsidR="00FA13FC" w:rsidRPr="00184521" w14:paraId="13F976A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BBD0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E9CF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[0:28:59.2]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Webex?</w:t>
            </w:r>
          </w:p>
        </w:tc>
      </w:tr>
      <w:tr w:rsidR="00FA13FC" w:rsidRPr="00184521" w14:paraId="64073D0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5E8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C1890" w14:textId="0D196609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[0:29:00.5]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Webex! Über /  Was hatten wir noch? Webex. Zoom. (unverständlich) (...)</w:t>
            </w:r>
          </w:p>
        </w:tc>
      </w:tr>
      <w:tr w:rsidR="00FA13FC" w:rsidRPr="00184521" w14:paraId="1430003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306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752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[0:29:16.7]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ist auf jeden Fall schon eine ganze Reihe. Wenn dir nichts weiter </w:t>
            </w:r>
          </w:p>
        </w:tc>
      </w:tr>
      <w:tr w:rsidR="00FA13FC" w:rsidRPr="00184521" w14:paraId="4981612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BD1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6A19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einfällt ist es in Ordnung. Und auch (unverständlich) </w:t>
            </w:r>
          </w:p>
        </w:tc>
      </w:tr>
      <w:tr w:rsidR="00FA13FC" w:rsidRPr="00184521" w14:paraId="6D0EBAB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5D2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7734A" w14:textId="2B8C7D8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[0:29:24.8]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Also wir haben /  Es gibt nichts, was wir nicht nutzen. </w:t>
            </w:r>
          </w:p>
        </w:tc>
      </w:tr>
      <w:tr w:rsidR="00FA13FC" w:rsidRPr="00184521" w14:paraId="146CA21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E00B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EDE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Wenn der das / Wenn die das haben wollen. Dann machen wir das. Verbot ist </w:t>
            </w:r>
          </w:p>
        </w:tc>
      </w:tr>
      <w:tr w:rsidR="00FA13FC" w:rsidRPr="00184521" w14:paraId="6F25FE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2364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FBF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WhatsApp bei uns.</w:t>
            </w:r>
          </w:p>
        </w:tc>
      </w:tr>
      <w:tr w:rsidR="00FA13FC" w:rsidRPr="00184521" w14:paraId="3C93EE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E15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ED02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[0:29:32.5]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Ah ja.</w:t>
            </w:r>
          </w:p>
        </w:tc>
      </w:tr>
      <w:tr w:rsidR="00FA13FC" w:rsidRPr="00184521" w14:paraId="5E0E37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5C87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939E1" w14:textId="330ED42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[0:29:33.1]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Tatsächlich.</w:t>
            </w:r>
          </w:p>
        </w:tc>
      </w:tr>
      <w:tr w:rsidR="00FA13FC" w:rsidRPr="00184521" w14:paraId="628E345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470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B54B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[0:29:33.5]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</w:t>
            </w:r>
          </w:p>
        </w:tc>
      </w:tr>
      <w:tr w:rsidR="00FA13FC" w:rsidRPr="00184521" w14:paraId="39F461E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E69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DFC48" w14:textId="4FBEC6B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[0:29:34.3]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Aber wenn es hart auf hart kommt und wir diese Person sonst nicht erreichen </w:t>
            </w:r>
          </w:p>
        </w:tc>
      </w:tr>
      <w:tr w:rsidR="00FA13FC" w:rsidRPr="00184521" w14:paraId="436D748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C854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DA2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können, müssen wir das nutzen, weil wir an diese Person ran kommen müssen.</w:t>
            </w:r>
          </w:p>
        </w:tc>
      </w:tr>
      <w:tr w:rsidR="00FA13FC" w:rsidRPr="00184521" w14:paraId="5B8811E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BB2D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88F2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[0:29:41.3]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FA13FC" w:rsidRPr="00184521" w14:paraId="2F3D06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46D4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9E13" w14:textId="075133C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[0:29:41.8]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 gibt es kein Wenn und kein Aber. Das ist dann schwierig.</w:t>
            </w:r>
          </w:p>
        </w:tc>
      </w:tr>
      <w:tr w:rsidR="00FA13FC" w:rsidRPr="00184521" w14:paraId="2C2956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61F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268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[0:29:48.5]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noch mal ganz kurz. Wie ist so das Klima bei euch im Team? Wenn ihr </w:t>
            </w:r>
          </w:p>
        </w:tc>
      </w:tr>
      <w:tr w:rsidR="00FA13FC" w:rsidRPr="00184521" w14:paraId="328A013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E5CA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5E54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Entscheidungen trefft .</w:t>
            </w:r>
          </w:p>
        </w:tc>
      </w:tr>
      <w:tr w:rsidR="00FA13FC" w:rsidRPr="00184521" w14:paraId="1D5374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000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1794" w14:textId="083B6DCF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[0:29:55.4]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Sehr kollegial. Es kommt immer darauf an, wie groß der Druck eben vom Geber </w:t>
            </w:r>
          </w:p>
        </w:tc>
      </w:tr>
      <w:tr w:rsidR="00FA13FC" w:rsidRPr="00184521" w14:paraId="21F2307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077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805C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ist. Aber es geht meistens nie darum, dass irgendwie der /  Dass irgendeiner dem </w:t>
            </w:r>
          </w:p>
        </w:tc>
      </w:tr>
      <w:tr w:rsidR="00FA13FC" w:rsidRPr="00184521" w14:paraId="7EBDBD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B75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7C06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anderen bei uns hier Ärger bereitet. Sondern das ist meistens, wenn dann eher um </w:t>
            </w:r>
          </w:p>
        </w:tc>
      </w:tr>
      <w:tr w:rsidR="00FA13FC" w:rsidRPr="00184521" w14:paraId="44EB02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882F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399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5683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Geberthemen sind. Die nach außen dann / </w:t>
            </w:r>
          </w:p>
        </w:tc>
      </w:tr>
      <w:tr w:rsidR="00FA13FC" w:rsidRPr="00184521" w14:paraId="3C7183E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DEAD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DBA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Manchmal ist natürlich auch Druck und Stress intern. Wo man dann sagt: "Ja, </w:t>
            </w:r>
          </w:p>
        </w:tc>
      </w:tr>
      <w:tr w:rsidR="00FA13FC" w:rsidRPr="00184521" w14:paraId="6A73FBA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F367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9BB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warum kommst du denn jetzt nicht mit den Sachen rüber? Ich muss hier /  Ich habe </w:t>
            </w:r>
          </w:p>
        </w:tc>
      </w:tr>
      <w:tr w:rsidR="00FA13FC" w:rsidRPr="00184521" w14:paraId="7D4BA67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A5B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F68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hier eine Deadline. Wir müssen das rüber bringen." Aber da sind wir sehr </w:t>
            </w:r>
          </w:p>
        </w:tc>
      </w:tr>
      <w:tr w:rsidR="00FA13FC" w:rsidRPr="00184521" w14:paraId="27360CF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E7A9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1402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kollegial, sehr wertschätzend. So unterwegs.</w:t>
            </w:r>
          </w:p>
        </w:tc>
      </w:tr>
      <w:tr w:rsidR="00FA13FC" w:rsidRPr="00184521" w14:paraId="34ADC9C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B3B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B8EA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[0:30:30.2]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</w:t>
            </w:r>
          </w:p>
        </w:tc>
      </w:tr>
      <w:tr w:rsidR="00FA13FC" w:rsidRPr="00184521" w14:paraId="23581C2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E16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63BC" w14:textId="23378BF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[0:30:31.3]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Größtenteils. Es gibt immer Ausnahmen.</w:t>
            </w:r>
          </w:p>
        </w:tc>
      </w:tr>
      <w:tr w:rsidR="00FA13FC" w:rsidRPr="00184521" w14:paraId="5031A3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03E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42F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[0:30:33.0]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(lacht) Gut. Wir kommen jetzt langsam aber sicher zum Schluss. Wenn du, ja, </w:t>
            </w:r>
          </w:p>
        </w:tc>
      </w:tr>
      <w:tr w:rsidR="00FA13FC" w:rsidRPr="00184521" w14:paraId="46819D6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A85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4ECE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zurückblickst, wie sich der Entscheidungsprozess verändert hat. Also quasi von </w:t>
            </w:r>
          </w:p>
        </w:tc>
      </w:tr>
      <w:tr w:rsidR="00FA13FC" w:rsidRPr="00184521" w14:paraId="125A8C5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074C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DA40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2019, wo alles noch normal war, bis heute. Was würdest du sagen, was hat sich </w:t>
            </w:r>
          </w:p>
        </w:tc>
      </w:tr>
      <w:tr w:rsidR="00FA13FC" w:rsidRPr="00184521" w14:paraId="6FDF602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B43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439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verändert?</w:t>
            </w:r>
          </w:p>
        </w:tc>
      </w:tr>
      <w:tr w:rsidR="00FA13FC" w:rsidRPr="00184521" w14:paraId="0A79A0C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8F4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F35A" w14:textId="3F072D3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[0:30:53.1]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(...) Wir haben viel mehr, GEFÜHLT /  Wir haben gefühlt viel mehr Meetings. </w:t>
            </w:r>
          </w:p>
        </w:tc>
      </w:tr>
      <w:tr w:rsidR="00FA13FC" w:rsidRPr="00184521" w14:paraId="5F5CCF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FCE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A2BB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Viel mehr kurze Meetings.</w:t>
            </w:r>
          </w:p>
        </w:tc>
      </w:tr>
      <w:tr w:rsidR="00FA13FC" w:rsidRPr="00184521" w14:paraId="325C01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376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EA5D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[0:31:10.4]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Was ist für dich "kurz"?</w:t>
            </w:r>
          </w:p>
        </w:tc>
      </w:tr>
      <w:tr w:rsidR="00FA13FC" w:rsidRPr="00184521" w14:paraId="7397F10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96C5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08E5" w14:textId="527903B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[0:31:11.8]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So, 20 Minuten. Viertel Stunde. 20 Minuten /  Viel mehr Austausch. So </w:t>
            </w:r>
          </w:p>
        </w:tc>
      </w:tr>
      <w:tr w:rsidR="00FA13FC" w:rsidRPr="00184521" w14:paraId="1D459EB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E64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9BC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schnellen Austausch über Chat. Vielleicht auch (...) öftere Hinweise auf "Wo </w:t>
            </w:r>
          </w:p>
        </w:tc>
      </w:tr>
      <w:tr w:rsidR="00FA13FC" w:rsidRPr="00184521" w14:paraId="017E9D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1EB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4CBE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finden wir was?" im System.</w:t>
            </w:r>
          </w:p>
        </w:tc>
      </w:tr>
      <w:tr w:rsidR="00FA13FC" w:rsidRPr="00184521" w14:paraId="3237CB5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89F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5F43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[0:31:40.1]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Und wie kriegt ihr diese Hinweise?</w:t>
            </w:r>
          </w:p>
        </w:tc>
      </w:tr>
      <w:tr w:rsidR="00FA13FC" w:rsidRPr="00184521" w14:paraId="6A60558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1644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11284" w14:textId="70189AA5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[0:31:42.1]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Hm? (unverständlich) Links, die über den Chat geschickt werden.</w:t>
            </w:r>
          </w:p>
        </w:tc>
      </w:tr>
      <w:tr w:rsidR="00FA13FC" w:rsidRPr="00184521" w14:paraId="55A02F8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DF46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5335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[0:31:44.8]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Gut. Ja.</w:t>
            </w:r>
          </w:p>
        </w:tc>
      </w:tr>
      <w:tr w:rsidR="00FA13FC" w:rsidRPr="00184521" w14:paraId="71AFBE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B550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A06B2" w14:textId="22C22C1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[0:31:45.8]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[0:31:48.1] Links. Zugriffslinks über den Chat. </w:t>
            </w:r>
          </w:p>
        </w:tc>
      </w:tr>
      <w:tr w:rsidR="00FA13FC" w:rsidRPr="00184521" w14:paraId="73B5265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EF86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6C0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[0:31:50.5]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Verliert man sich da nicht irgendwie?</w:t>
            </w:r>
          </w:p>
        </w:tc>
      </w:tr>
      <w:tr w:rsidR="00FA13FC" w:rsidRPr="00184521" w14:paraId="7B964D2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0E5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E6DC8" w14:textId="36A50C7B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[0:31:52.6]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Oder E-Mail. Hm?</w:t>
            </w:r>
          </w:p>
        </w:tc>
      </w:tr>
      <w:tr w:rsidR="00FA13FC" w:rsidRPr="00184521" w14:paraId="1A0D8AD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8D2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730F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[0:31:54.1]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Verliert man sich dann nicht irgendwann? Also, ich kenne das von uns, dass </w:t>
            </w:r>
          </w:p>
        </w:tc>
      </w:tr>
      <w:tr w:rsidR="00FA13FC" w:rsidRPr="00184521" w14:paraId="50A290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DBD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534AD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ich mir dann (unverständlich) </w:t>
            </w:r>
          </w:p>
        </w:tc>
      </w:tr>
      <w:tr w:rsidR="00FA13FC" w:rsidRPr="00184521" w14:paraId="6B6E6A1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E0E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BB54" w14:textId="4F447E7D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[0:31:57.1]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Über Chatrooms zu Projekten.</w:t>
            </w:r>
          </w:p>
        </w:tc>
      </w:tr>
      <w:tr w:rsidR="00FA13FC" w:rsidRPr="00184521" w14:paraId="5D78DD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053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DC0C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[0:31:58.6]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Ja. Aber manchmal denke ich mir trotzdem (unverständlich) wo war das </w:t>
            </w:r>
          </w:p>
        </w:tc>
      </w:tr>
      <w:tr w:rsidR="00FA13FC" w:rsidRPr="00184521" w14:paraId="2C93759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C7CA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C01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noch mal? Und ich (unverständlich) (lacht)</w:t>
            </w:r>
          </w:p>
        </w:tc>
      </w:tr>
      <w:tr w:rsidR="00FA13FC" w:rsidRPr="00184521" w14:paraId="46B61A4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2FB3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D6E1C" w14:textId="77F2DB78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[0:32:03.8]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Also, MS Teams hat ja Kanäle. Projekte werden dann über Kanäle abgewickelt. </w:t>
            </w:r>
          </w:p>
        </w:tc>
      </w:tr>
      <w:tr w:rsidR="00FA13FC" w:rsidRPr="00184521" w14:paraId="625C1F5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54D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35CC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Und da ist dann alles drin. Da kannst du auch quasi jemanden "nennen" und sagen: </w:t>
            </w:r>
          </w:p>
        </w:tc>
      </w:tr>
      <w:tr w:rsidR="00FA13FC" w:rsidRPr="00184521" w14:paraId="2B0DDC9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BBB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429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CB37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"Hallo /" Diese und diese Person die wird dann informiert, dass da gerade was </w:t>
            </w:r>
          </w:p>
        </w:tc>
      </w:tr>
      <w:tr w:rsidR="00FA13FC" w:rsidRPr="00184521" w14:paraId="2A2FDE9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36B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DF1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für ihn ansteht. Mit Planer, also auch mit Terminierung von Terminen oder </w:t>
            </w:r>
          </w:p>
        </w:tc>
      </w:tr>
      <w:tr w:rsidR="00FA13FC" w:rsidRPr="00184521" w14:paraId="65BE7B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CB4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357D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Aufgaben, die zugewiesen werden. Die man dann online bekommt. Auf die man dann </w:t>
            </w:r>
          </w:p>
        </w:tc>
      </w:tr>
      <w:tr w:rsidR="00FA13FC" w:rsidRPr="00184521" w14:paraId="4D75DF8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B4CE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2F8F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reagieren kann. Oder Unterlagen, die dann dort hochgeladen werden.</w:t>
            </w:r>
          </w:p>
        </w:tc>
      </w:tr>
      <w:tr w:rsidR="00FA13FC" w:rsidRPr="00184521" w14:paraId="654D65B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99C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26A8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[0:32:39.6]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Ja (unverständlich).</w:t>
            </w:r>
          </w:p>
        </w:tc>
      </w:tr>
      <w:tr w:rsidR="00FA13FC" w:rsidRPr="00184521" w14:paraId="6F4A38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4829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860C" w14:textId="6956F088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[0:32:41.2]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da stehen dann aber nur Unterlagen, die nicht dauerhaft </w:t>
            </w:r>
          </w:p>
        </w:tc>
      </w:tr>
      <w:tr w:rsidR="00FA13FC" w:rsidRPr="00184521" w14:paraId="313EDE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9892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29A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dort verweilen. Sondern das ist dann wieder alles im SharePoint gesichert. Weil </w:t>
            </w:r>
          </w:p>
        </w:tc>
      </w:tr>
      <w:tr w:rsidR="00FA13FC" w:rsidRPr="00184521" w14:paraId="513210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984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6CD6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das ist quasi unsere dauerhafte Ablage, ist der SharePoint. Da gibt es nichts / </w:t>
            </w:r>
          </w:p>
        </w:tc>
      </w:tr>
      <w:tr w:rsidR="00FA13FC" w:rsidRPr="00184521" w14:paraId="3CAFEE3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E26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ABF0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Also, MS Teams hat für uns keine / hat keine dauerhafte Ablagestruktur.</w:t>
            </w:r>
          </w:p>
        </w:tc>
      </w:tr>
      <w:tr w:rsidR="00FA13FC" w:rsidRPr="00184521" w14:paraId="6285789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2E9C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E844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[0:32:59.7]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Und noch mal auf den Entscheidungsprozess bezogen. Was findest du da </w:t>
            </w:r>
          </w:p>
        </w:tc>
      </w:tr>
      <w:tr w:rsidR="00FA13FC" w:rsidRPr="00184521" w14:paraId="76CE269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797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1D6E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schwierig? Gibt es da irgendwelche Herausforderungen?</w:t>
            </w:r>
          </w:p>
        </w:tc>
      </w:tr>
      <w:tr w:rsidR="00FA13FC" w:rsidRPr="00184521" w14:paraId="0EE28F6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C7F4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B6E48" w14:textId="5CEC5890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[0:33:11.1]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Na ja, es ist ein Unterschied, ob du in einem Raum sitzt und den Leuten, </w:t>
            </w:r>
          </w:p>
        </w:tc>
      </w:tr>
      <w:tr w:rsidR="00FA13FC" w:rsidRPr="00184521" w14:paraId="390E48F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54F8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668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denen allen in die Augen guckst und sagst, "So, jetzt hört mal zu. Ich brauche </w:t>
            </w:r>
          </w:p>
        </w:tc>
      </w:tr>
      <w:tr w:rsidR="00FA13FC" w:rsidRPr="00184521" w14:paraId="1666D6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01E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DD02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bis zu dem und dem Zeitpunkt das und das. Und bitte macht das dann eben auch. </w:t>
            </w:r>
          </w:p>
        </w:tc>
      </w:tr>
      <w:tr w:rsidR="00FA13FC" w:rsidRPr="00184521" w14:paraId="7157327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521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6DF7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Und kommt wieder auf mich zu." Und dann laufe ich denen ja auch sonst so </w:t>
            </w:r>
          </w:p>
        </w:tc>
      </w:tr>
      <w:tr w:rsidR="00FA13FC" w:rsidRPr="00184521" w14:paraId="7AA4F8D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017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CB3A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manchmal über den Weg. Wenn ich irgendwo in der Firma bin.</w:t>
            </w:r>
          </w:p>
        </w:tc>
      </w:tr>
      <w:tr w:rsidR="00FA13FC" w:rsidRPr="00184521" w14:paraId="72488F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3A0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D8C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Jetzt ist es leider eben so, dass ich immer aktiv auf jemanden zugehen muss, im </w:t>
            </w:r>
          </w:p>
        </w:tc>
      </w:tr>
      <w:tr w:rsidR="00FA13FC" w:rsidRPr="00184521" w14:paraId="16EE5ED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5DF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8700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Chat, per Videokonferenz, per Anruf, per E-Mail, per irgendein Kommunikationsweg,</w:t>
            </w:r>
          </w:p>
        </w:tc>
      </w:tr>
      <w:tr w:rsidR="00FA13FC" w:rsidRPr="00184521" w14:paraId="2D34954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9FF1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C78D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 einen virtuellen. Um dem zu sagen, "Hey, du hast dich gar nich zurückgemeldet" </w:t>
            </w:r>
          </w:p>
        </w:tc>
      </w:tr>
      <w:tr w:rsidR="00FA13FC" w:rsidRPr="00184521" w14:paraId="3929255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F1E4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7C0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oder " Du hast keinen Thumps up gemacht oder keinen Like", ne? So. "Wie sieht </w:t>
            </w:r>
          </w:p>
        </w:tc>
      </w:tr>
      <w:tr w:rsidR="00FA13FC" w:rsidRPr="00184521" w14:paraId="506716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B396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6DFD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das denn jetzt gerade mal aus?"</w:t>
            </w:r>
          </w:p>
        </w:tc>
      </w:tr>
      <w:tr w:rsidR="00FA13FC" w:rsidRPr="00184521" w14:paraId="08432D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1D3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E93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[0:33:59.4]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 Also, ist das im Moment schwierig sich diese /  Ich habe das Gefühl es </w:t>
            </w:r>
          </w:p>
        </w:tc>
      </w:tr>
      <w:tr w:rsidR="00FA13FC" w:rsidRPr="00184521" w14:paraId="2B0CC69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6E2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5139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sind zwei Sachen. Einmal diese Zusicherung,"Ich mache es." zu holen. Und dann </w:t>
            </w:r>
          </w:p>
        </w:tc>
      </w:tr>
      <w:tr w:rsidR="00FA13FC" w:rsidRPr="00184521" w14:paraId="5468B05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870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871F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aber auch wirklich diese Bestätigung "Es ist gemacht." Habe ich das richtig </w:t>
            </w:r>
          </w:p>
        </w:tc>
      </w:tr>
      <w:tr w:rsidR="00FA13FC" w:rsidRPr="00184521" w14:paraId="1F3272E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3932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91E7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verstanden?</w:t>
            </w:r>
          </w:p>
        </w:tc>
      </w:tr>
      <w:tr w:rsidR="00FA13FC" w:rsidRPr="00184521" w14:paraId="4C87589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EE02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B43DD" w14:textId="2D12DC1C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[0:34:15.5]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Hmhm (bejahend). Und auch so ein bisschen die persönliche Komponente, wenn </w:t>
            </w:r>
          </w:p>
        </w:tc>
      </w:tr>
      <w:tr w:rsidR="00FA13FC" w:rsidRPr="00184521" w14:paraId="619240D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D800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6B3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du jemandem in die Augen geguckt hast, SO persönlich gegenüber stehst und sagst, </w:t>
            </w:r>
          </w:p>
        </w:tc>
      </w:tr>
      <w:tr w:rsidR="00FA13FC" w:rsidRPr="00184521" w14:paraId="4876A6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EA83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0DB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"Ja, ich mache das." Das ist ein Unterschied als wenn du in einem Chat sagst: </w:t>
            </w:r>
          </w:p>
        </w:tc>
      </w:tr>
      <w:tr w:rsidR="00FA13FC" w:rsidRPr="00184521" w14:paraId="62CE5B5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C7EB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5E4F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"Ich mache das."</w:t>
            </w:r>
          </w:p>
        </w:tc>
      </w:tr>
      <w:tr w:rsidR="00FA13FC" w:rsidRPr="00184521" w14:paraId="5BBFAEE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9AA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0EC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[0:34:25.3]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 (lacht). </w:t>
            </w:r>
          </w:p>
        </w:tc>
      </w:tr>
      <w:tr w:rsidR="00FA13FC" w:rsidRPr="00184521" w14:paraId="00B6DD8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65F0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459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CB2B" w14:textId="69953B8A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[0:34:26.8]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Ne? So. Wo ich so denke, wo du dann manchmal so denkst: " Ich habe dir diese </w:t>
            </w:r>
          </w:p>
        </w:tc>
      </w:tr>
      <w:tr w:rsidR="00FA13FC" w:rsidRPr="00184521" w14:paraId="480BCB6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702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BEA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Info irgendwie schon vor zwei Wochen gegeben. Und du hast irgendwie Null </w:t>
            </w:r>
          </w:p>
        </w:tc>
      </w:tr>
      <w:tr w:rsidR="00FA13FC" w:rsidRPr="00184521" w14:paraId="3C6C42C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EF8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0085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reagiert."</w:t>
            </w:r>
          </w:p>
        </w:tc>
      </w:tr>
      <w:tr w:rsidR="00FA13FC" w:rsidRPr="00184521" w14:paraId="0A78D2F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A91F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EFAC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[0:34:36.4]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</w:t>
            </w:r>
          </w:p>
        </w:tc>
      </w:tr>
      <w:tr w:rsidR="00FA13FC" w:rsidRPr="00184521" w14:paraId="0E206C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C3B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5033" w14:textId="0B54DB6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[0:34:37.2]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Auf den Chat.</w:t>
            </w:r>
          </w:p>
        </w:tc>
      </w:tr>
      <w:tr w:rsidR="00FA13FC" w:rsidRPr="00184521" w14:paraId="7F5E78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F80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97E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[0:34:38.1]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 Und was würdest du an eurem Entscheidungsprozess verändern oder </w:t>
            </w:r>
          </w:p>
        </w:tc>
      </w:tr>
      <w:tr w:rsidR="00FA13FC" w:rsidRPr="00184521" w14:paraId="050C69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C76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2E3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verbessern?</w:t>
            </w:r>
          </w:p>
        </w:tc>
      </w:tr>
      <w:tr w:rsidR="00FA13FC" w:rsidRPr="00184521" w14:paraId="3959120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4F9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1FCB8" w14:textId="1485900D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[0:34:44.9]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(...) Das ist eine gute Frage. Ich würde mir wünschen, dass, wenn ich mit </w:t>
            </w:r>
          </w:p>
        </w:tc>
      </w:tr>
      <w:tr w:rsidR="00FA13FC" w:rsidRPr="00184521" w14:paraId="7E31B3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4B78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D05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anderen zusammenarbeite und sie irgendwelche Zwischenschritte haben, die zu </w:t>
            </w:r>
          </w:p>
        </w:tc>
      </w:tr>
      <w:tr w:rsidR="00FA13FC" w:rsidRPr="00184521" w14:paraId="37E515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194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1097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Verzögerungen führen, dass ich mit informiert werde. Wie auch immer. Das ist mir </w:t>
            </w:r>
          </w:p>
        </w:tc>
      </w:tr>
      <w:tr w:rsidR="00FA13FC" w:rsidRPr="00184521" w14:paraId="0AD17A3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4EA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469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8A5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dann egal.</w:t>
            </w:r>
          </w:p>
        </w:tc>
      </w:tr>
      <w:tr w:rsidR="00FA13FC" w:rsidRPr="00184521" w14:paraId="3FE982B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2E9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6F0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Leider kommt es häufig dazu, dass viele so in ihrem Projekt oder in Ihrer Arbeit </w:t>
            </w:r>
          </w:p>
        </w:tc>
      </w:tr>
      <w:tr w:rsidR="00FA13FC" w:rsidRPr="00184521" w14:paraId="4B2CA10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957A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4E7C8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drin stecken, dass sie vergessen, mit dem, mit dem sie da eigentlich / Der auch </w:t>
            </w:r>
          </w:p>
        </w:tc>
      </w:tr>
      <w:tr w:rsidR="00FA13FC" w:rsidRPr="00184521" w14:paraId="007E1A0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33F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EA2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dann so co-abhänig ist. Den dann darüber zu informieren, warum sie denn gerade </w:t>
            </w:r>
          </w:p>
        </w:tc>
      </w:tr>
      <w:tr w:rsidR="00FA13FC" w:rsidRPr="00184521" w14:paraId="51568A74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6C2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572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so lange brauchen.</w:t>
            </w:r>
          </w:p>
        </w:tc>
      </w:tr>
      <w:tr w:rsidR="00FA13FC" w:rsidRPr="00184521" w14:paraId="76E00EA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A603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A73F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Und manchmal würde es einfach reichen eine kurze Nachricht, "Hey du! Der Geber </w:t>
            </w:r>
          </w:p>
        </w:tc>
      </w:tr>
      <w:tr w:rsidR="00FA13FC" w:rsidRPr="00184521" w14:paraId="019E69A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9D3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F6B2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meldete sich nicht. Da ist keine Reaktion."  Anstatt, dass ICH komme und sage, </w:t>
            </w:r>
          </w:p>
        </w:tc>
      </w:tr>
      <w:tr w:rsidR="00FA13FC" w:rsidRPr="00184521" w14:paraId="18B531B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AF4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B8D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"Hey du! Warum hast du dich noch nicht gemeldet?" Dann kommt, "Hey du! Der Geber </w:t>
            </w:r>
          </w:p>
        </w:tc>
      </w:tr>
      <w:tr w:rsidR="00FA13FC" w:rsidRPr="00184521" w14:paraId="20020C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0EC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6421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hat sich noch nicht gemeldet."</w:t>
            </w:r>
          </w:p>
        </w:tc>
      </w:tr>
      <w:tr w:rsidR="00FA13FC" w:rsidRPr="00184521" w14:paraId="77E8A66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63B0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568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[0:35:45.6]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(lacht) Ja. </w:t>
            </w:r>
          </w:p>
        </w:tc>
      </w:tr>
      <w:tr w:rsidR="00FA13FC" w:rsidRPr="00184521" w14:paraId="74219BF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899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479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BAE7D" w14:textId="4774AEF4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[0:35:46.9]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Erst dann. Dann denke ich, "Warum sagst du mir das nicht schon vor drei </w:t>
            </w:r>
          </w:p>
        </w:tc>
      </w:tr>
      <w:tr w:rsidR="00FA13FC" w:rsidRPr="00184521" w14:paraId="664963C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9598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613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Tagen?" Dann kann ich erst noch mal Luft holen und was anderes machen.</w:t>
            </w:r>
          </w:p>
        </w:tc>
      </w:tr>
      <w:tr w:rsidR="00FA13FC" w:rsidRPr="00184521" w14:paraId="36FF176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8E0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857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[0:35:54.0]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 Aber ist es denn quasi ohne Pandemie / Lief das dann besser oder wäre </w:t>
            </w:r>
          </w:p>
        </w:tc>
      </w:tr>
      <w:tr w:rsidR="00FA13FC" w:rsidRPr="00184521" w14:paraId="47573FF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1A21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3ED66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das genauso?</w:t>
            </w:r>
          </w:p>
        </w:tc>
      </w:tr>
      <w:tr w:rsidR="00FA13FC" w:rsidRPr="00184521" w14:paraId="2D843A1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CAE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FFAC6" w14:textId="632C1CF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[0:36:01.4]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Das wäre genauso.</w:t>
            </w:r>
          </w:p>
        </w:tc>
      </w:tr>
      <w:tr w:rsidR="00FA13FC" w:rsidRPr="00184521" w14:paraId="17A7CA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5A57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91AD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[0:36:03.0]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Ja, das habe ich mich nämlich gefragt (lacht) (unverständlich) </w:t>
            </w:r>
          </w:p>
        </w:tc>
      </w:tr>
      <w:tr w:rsidR="00FA13FC" w:rsidRPr="00184521" w14:paraId="564F6D5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3136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C636E" w14:textId="5EB99B46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[0:36:05.7]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Das wäre genauso tatsächlich.</w:t>
            </w:r>
          </w:p>
        </w:tc>
      </w:tr>
      <w:tr w:rsidR="00FA13FC" w:rsidRPr="00184521" w14:paraId="7A10DB9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1AE0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B76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[0:36:07.2]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 Ja, das ist schwierig auf jeden Fall.</w:t>
            </w:r>
          </w:p>
        </w:tc>
      </w:tr>
      <w:tr w:rsidR="00FA13FC" w:rsidRPr="00184521" w14:paraId="73A9BB3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9B3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00842" w14:textId="770FA671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[0:36:10.9]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(unverständlich) man läuft sich über den Weg. </w:t>
            </w:r>
          </w:p>
        </w:tc>
      </w:tr>
      <w:tr w:rsidR="00FA13FC" w:rsidRPr="00184521" w14:paraId="36D6A47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12FA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37A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[0:36:13.9]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 </w:t>
            </w:r>
          </w:p>
        </w:tc>
      </w:tr>
      <w:tr w:rsidR="00FA13FC" w:rsidRPr="00184521" w14:paraId="4FE8D0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F1AF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DA4F" w14:textId="4622DC92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 Das ist /</w:t>
            </w:r>
          </w:p>
        </w:tc>
      </w:tr>
      <w:tr w:rsidR="00FA13FC" w:rsidRPr="00184521" w14:paraId="5B1E66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4799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A8C1F" w14:textId="119FE6FD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[0:36:14.6]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Das ist noch mal so dieses /  Was weiß ich, dann gehst du in die Kantine. </w:t>
            </w:r>
          </w:p>
        </w:tc>
      </w:tr>
      <w:tr w:rsidR="00FA13FC" w:rsidRPr="00184521" w14:paraId="1562A1B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BD29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ABBC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Dann sitzt du dann und denkst, "Ey! (unverständlich)  du wolltest mir doch was </w:t>
            </w:r>
          </w:p>
        </w:tc>
      </w:tr>
      <w:tr w:rsidR="00FA13FC" w:rsidRPr="00184521" w14:paraId="618E651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32DA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DAF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zurückgeben" So. Also, da quasi das Ganze PERSÖNLICHE fällt ja so raus. Der </w:t>
            </w:r>
          </w:p>
        </w:tc>
      </w:tr>
      <w:tr w:rsidR="00FA13FC" w:rsidRPr="00184521" w14:paraId="604BDC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ABE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58B4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ganze persönliche Austausch, der fällt raus. Und wo quasi das ja verschwimmt </w:t>
            </w:r>
          </w:p>
        </w:tc>
      </w:tr>
      <w:tr w:rsidR="00FA13FC" w:rsidRPr="00184521" w14:paraId="14E48E1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9D66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4030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zwischen dem persönlichen Austausch und dem Arbeitsaustausch. Man ist ja nie </w:t>
            </w:r>
          </w:p>
        </w:tc>
      </w:tr>
      <w:tr w:rsidR="00FA13FC" w:rsidRPr="00184521" w14:paraId="746CBD8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CCA5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AA4B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ganz, wenn du in einer Firma bist, ganz privat. Sondern das ist immer ein Teil </w:t>
            </w:r>
          </w:p>
        </w:tc>
      </w:tr>
      <w:tr w:rsidR="00FA13FC" w:rsidRPr="00184521" w14:paraId="020D548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0C8F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A7BD4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von dir eben dann auch noch / Egal wo wir sind, ist dann immer noch ein bisschen </w:t>
            </w:r>
          </w:p>
        </w:tc>
      </w:tr>
      <w:tr w:rsidR="00FA13FC" w:rsidRPr="00184521" w14:paraId="5A4BD1E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70B8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2D17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Firma. Wenn du mit deinem Kollegen unterwegs bist oder Kollegin unterwegs bist </w:t>
            </w:r>
          </w:p>
        </w:tc>
      </w:tr>
      <w:tr w:rsidR="00FA13FC" w:rsidRPr="00184521" w14:paraId="63E38EA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53A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21BD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oder in dem Team unterwegs bist oder zusammen Mittagessen geht. Da wird sich </w:t>
            </w:r>
          </w:p>
        </w:tc>
      </w:tr>
      <w:tr w:rsidR="00FA13FC" w:rsidRPr="00184521" w14:paraId="1413503C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389E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D834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>trotzdem über Firmenthemen ausgetauscht.</w:t>
            </w:r>
          </w:p>
        </w:tc>
      </w:tr>
      <w:tr w:rsidR="00FA13FC" w:rsidRPr="00184521" w14:paraId="37C3C8D1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BBC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958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[0:38:08.2]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 (unverständlich) </w:t>
            </w:r>
          </w:p>
        </w:tc>
      </w:tr>
      <w:tr w:rsidR="00FA13FC" w:rsidRPr="00184521" w14:paraId="33EE36C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BD32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D8EA" w14:textId="7F230FBE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[0:38:09.3]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(unverständlich)  Und da fällt einem manchmal ein bisschen was ein </w:t>
            </w:r>
          </w:p>
        </w:tc>
      </w:tr>
      <w:tr w:rsidR="00FA13FC" w:rsidRPr="00184521" w14:paraId="28A17A9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8BC8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6268B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(unverständlich) , "Ach ja." Und dann ist es auf schnellem Dienstweg erklärt </w:t>
            </w:r>
          </w:p>
        </w:tc>
      </w:tr>
      <w:tr w:rsidR="00FA13FC" w:rsidRPr="00184521" w14:paraId="017EA49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A3E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126E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oder erledigt worden. Das gibt es jetzt nicht mehr. So dieser "schnelle </w:t>
            </w:r>
          </w:p>
        </w:tc>
      </w:tr>
      <w:tr w:rsidR="00FA13FC" w:rsidRPr="00184521" w14:paraId="58B53E85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E117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215A5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Dienstweg". Es sei denn, man hat sich regelmäßige Meetings eingetragen. </w:t>
            </w:r>
          </w:p>
        </w:tc>
      </w:tr>
      <w:tr w:rsidR="00FA13FC" w:rsidRPr="00184521" w14:paraId="308C3DD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5D8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6BB2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[0:38:24.0]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Ja. Wir haben jetzt mit meiner Kollegin so ein  /  Wir haben die gleiche </w:t>
            </w:r>
          </w:p>
        </w:tc>
      </w:tr>
      <w:tr w:rsidR="00FA13FC" w:rsidRPr="00184521" w14:paraId="5CD943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E3BF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EABFF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Position. Und dann haben wir gesagt, wir reden jetzt einfach mal die Woche so </w:t>
            </w:r>
          </w:p>
        </w:tc>
      </w:tr>
      <w:tr w:rsidR="00FA13FC" w:rsidRPr="00184521" w14:paraId="1C6C1A0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09E5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147C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über das, was wir halt gerade so machen. Und da haben wir nämlich die </w:t>
            </w:r>
          </w:p>
        </w:tc>
      </w:tr>
      <w:tr w:rsidR="00FA13FC" w:rsidRPr="00184521" w14:paraId="24703828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F4BDE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6EE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Möglichkeit, genau das zu tun. Weil wir reden dann so "Ach ja, wie war deine </w:t>
            </w:r>
          </w:p>
        </w:tc>
      </w:tr>
      <w:tr w:rsidR="00FA13FC" w:rsidRPr="00184521" w14:paraId="7D4B6A8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138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4CFF9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Woche?" Und dann geht das aber so in die Arbeit, "Was macht deine </w:t>
            </w:r>
          </w:p>
        </w:tc>
      </w:tr>
      <w:tr w:rsidR="00FA13FC" w:rsidRPr="00184521" w14:paraId="1BC32CD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3D5C7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D0770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Projektgruppe?" Und so kommt man (unverständlich) "Ah, übrigens, das habe ich </w:t>
            </w:r>
          </w:p>
        </w:tc>
      </w:tr>
      <w:tr w:rsidR="00FA13FC" w:rsidRPr="00184521" w14:paraId="1924C56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C86E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F3DDA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diese Woche noch gemacht" oder "Hast du das schon mitbekommen?" Und so tauschen </w:t>
            </w:r>
          </w:p>
        </w:tc>
      </w:tr>
      <w:tr w:rsidR="00FA13FC" w:rsidRPr="00184521" w14:paraId="4C8ED2EE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638A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8C4B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wir uns gerade so formell informell aus. Und ich habe das Gefühl, das hilft uns </w:t>
            </w:r>
          </w:p>
        </w:tc>
      </w:tr>
      <w:tr w:rsidR="00FA13FC" w:rsidRPr="00184521" w14:paraId="4E2CCA39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ECE61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01183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auch echt total, weil wir eine bessern Überblick darüber haben,  was eigentlich </w:t>
            </w:r>
          </w:p>
        </w:tc>
      </w:tr>
      <w:tr w:rsidR="00FA13FC" w:rsidRPr="00184521" w14:paraId="0ABDC133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BB4F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C8DEE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gerade läuft. </w:t>
            </w:r>
          </w:p>
        </w:tc>
      </w:tr>
      <w:tr w:rsidR="00FA13FC" w:rsidRPr="00184521" w14:paraId="15BD60A7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7DEC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089A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[0:39:05.1]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BSC: </w:t>
            </w:r>
            <w:r w:rsidRPr="00184521">
              <w:rPr>
                <w:rFonts w:ascii="Arial" w:eastAsia="Arial" w:hAnsi="Arial" w:cs="Arial"/>
                <w:color w:val="000000"/>
              </w:rPr>
              <w:t>Ja, okay.                         Dann</w:t>
            </w:r>
          </w:p>
        </w:tc>
      </w:tr>
      <w:tr w:rsidR="00FA13FC" w:rsidRPr="00184521" w14:paraId="17611CCD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194C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516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4586E" w14:textId="0690E094" w:rsidR="00FA13FC" w:rsidRPr="00184521" w:rsidRDefault="009C1FCC">
            <w:pPr>
              <w:spacing w:after="0" w:line="240" w:lineRule="auto"/>
            </w:pP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Wir sind ja auch eine große Firma.</w:t>
            </w:r>
          </w:p>
        </w:tc>
      </w:tr>
      <w:tr w:rsidR="00FA13FC" w:rsidRPr="00184521" w14:paraId="1EDE03F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97B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517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B7756" w14:textId="5FD7C9BF" w:rsidR="00FA13FC" w:rsidRPr="00184521" w:rsidRDefault="009C1FCC">
            <w:pPr>
              <w:spacing w:after="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[0:39:07.2]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Es wäre schlimm, wenn nicht (beide lachen).</w:t>
            </w:r>
          </w:p>
        </w:tc>
      </w:tr>
      <w:tr w:rsidR="00FA13FC" w:rsidRPr="00184521" w14:paraId="5C084C4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C1AB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9AF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[0:39:11.2]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Das stimmt. Dann möchte ich dich nicht weiter aufhalten, ich wünsche, dass </w:t>
            </w:r>
          </w:p>
        </w:tc>
      </w:tr>
      <w:tr w:rsidR="00FA13FC" w:rsidRPr="00184521" w14:paraId="082414C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0E96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67A7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(unverständlich)  dass ihr heute gut durch den Tag kommt und [0:39:18.0] </w:t>
            </w:r>
          </w:p>
        </w:tc>
      </w:tr>
      <w:tr w:rsidR="00FA13FC" w:rsidRPr="00184521" w14:paraId="7F5E317F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CB91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612DC" w14:textId="2C32979A" w:rsidR="00FA13FC" w:rsidRPr="00184521" w:rsidRDefault="009C1FCC">
            <w:pPr>
              <w:spacing w:after="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[0:39:18.4]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Dankeschön.</w:t>
            </w:r>
          </w:p>
        </w:tc>
      </w:tr>
      <w:tr w:rsidR="00FA13FC" w:rsidRPr="00184521" w14:paraId="0C536BCB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DE273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545CB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[0:39:19.2]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mit der Abgabe alles klappt. Und vielen lieben Dank für deine Zeit. </w:t>
            </w:r>
          </w:p>
        </w:tc>
      </w:tr>
      <w:tr w:rsidR="00FA13FC" w:rsidRPr="00184521" w14:paraId="3A71C5EA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B0590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155B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[0:39:22.3]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Okay. </w:t>
            </w:r>
          </w:p>
        </w:tc>
      </w:tr>
      <w:tr w:rsidR="00FA13FC" w:rsidRPr="00184521" w14:paraId="18753280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6EA9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1C43" w14:textId="7DD6CF86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Sehr gerne.</w:t>
            </w:r>
          </w:p>
        </w:tc>
      </w:tr>
      <w:tr w:rsidR="00FA13FC" w:rsidRPr="00184521" w14:paraId="17D26342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0B3A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524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88C9" w14:textId="31FA59A1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[0:39:23.3]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Bis dann!</w:t>
            </w:r>
          </w:p>
        </w:tc>
      </w:tr>
      <w:tr w:rsidR="00FA13FC" w:rsidRPr="00184521" w14:paraId="37D30676" w14:textId="77777777">
        <w:tc>
          <w:tcPr>
            <w:tcW w:w="510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6A574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9807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421C" w14:textId="77777777" w:rsidR="00FA13FC" w:rsidRPr="00184521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color w:val="000000"/>
              </w:rPr>
              <w:t xml:space="preserve">[0:39:24.5] </w:t>
            </w: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>BSC: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Bis dann! Tschüss!</w:t>
            </w:r>
          </w:p>
        </w:tc>
      </w:tr>
      <w:tr w:rsidR="00FA13FC" w14:paraId="764192DF" w14:textId="77777777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B1FD" w14:textId="77777777" w:rsidR="00FA13FC" w:rsidRPr="00184521" w:rsidRDefault="009C1FCC">
            <w:pPr>
              <w:spacing w:after="0" w:line="240" w:lineRule="auto"/>
            </w:pPr>
            <w:r w:rsidRPr="00184521">
              <w:rPr>
                <w:rFonts w:ascii="Segoe UI" w:eastAsia="Segoe UI" w:hAnsi="Segoe UI" w:cs="Segoe U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9807" w:type="dxa"/>
            <w:tcBorders>
              <w:top w:val="nil"/>
              <w:left w:val="nil"/>
              <w:bottom w:val="nil"/>
              <w:right w:val="nil"/>
            </w:tcBorders>
            <w:shd w:val="clear" w:color="auto" w:fill="F0F5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F793" w14:textId="6B650CA5" w:rsidR="00FA13FC" w:rsidRDefault="009C1FCC">
            <w:pPr>
              <w:spacing w:after="200" w:line="240" w:lineRule="auto"/>
            </w:pPr>
            <w:r w:rsidRPr="00184521">
              <w:rPr>
                <w:rFonts w:ascii="Arial" w:eastAsia="Arial" w:hAnsi="Arial" w:cs="Arial"/>
                <w:b/>
                <w:bCs/>
                <w:color w:val="000000"/>
              </w:rPr>
              <w:t xml:space="preserve">GFA1: </w:t>
            </w:r>
            <w:r w:rsidRPr="00184521">
              <w:rPr>
                <w:rFonts w:ascii="Arial" w:eastAsia="Arial" w:hAnsi="Arial" w:cs="Arial"/>
                <w:color w:val="000000"/>
              </w:rPr>
              <w:t xml:space="preserve"> Tschüss!</w:t>
            </w:r>
          </w:p>
        </w:tc>
      </w:tr>
    </w:tbl>
    <w:p w14:paraId="4CAC785C" w14:textId="77777777" w:rsidR="0091744C" w:rsidRDefault="0091744C"/>
    <w:sectPr w:rsidR="0091744C">
      <w:headerReference w:type="default" r:id="rId6"/>
      <w:footerReference w:type="default" r:id="rId7"/>
      <w:pgSz w:w="11906" w:h="16838"/>
      <w:pgMar w:top="1417" w:right="850" w:bottom="1417" w:left="850" w:header="720" w:footer="720" w:gutter="0"/>
      <w:cols w:space="708"/>
      <w:docGrid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58E3D" w14:textId="77777777" w:rsidR="005F2EEE" w:rsidRDefault="005F2EEE">
      <w:r>
        <w:separator/>
      </w:r>
    </w:p>
  </w:endnote>
  <w:endnote w:type="continuationSeparator" w:id="0">
    <w:p w14:paraId="15B5330C" w14:textId="77777777" w:rsidR="005F2EEE" w:rsidRDefault="005F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246A1" w14:textId="77777777" w:rsidR="00FA13FC" w:rsidRDefault="00FA13FC">
    <w:pPr>
      <w:tabs>
        <w:tab w:val="right" w:pos="10206"/>
      </w:tabs>
    </w:pPr>
  </w:p>
  <w:p w14:paraId="167C6CAD" w14:textId="77777777" w:rsidR="00FA13FC" w:rsidRDefault="009C1FCC">
    <w:pPr>
      <w:jc w:val="right"/>
    </w:pPr>
    <w:r>
      <w:fldChar w:fldCharType="begin"/>
    </w:r>
    <w:r>
      <w:instrText>PAGE \* MERGEFORMAT2</w:instrText>
    </w:r>
    <w:r>
      <w:fldChar w:fldCharType="separate"/>
    </w:r>
    <w:r>
      <w:rPr>
        <w:b/>
        <w:bCs/>
        <w:noProof/>
        <w:lang w:val="en-US"/>
      </w:rPr>
      <w:t>Error! Unknown switch argument.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24B4D" w14:textId="77777777" w:rsidR="005F2EEE" w:rsidRDefault="005F2EEE">
      <w:r>
        <w:separator/>
      </w:r>
    </w:p>
  </w:footnote>
  <w:footnote w:type="continuationSeparator" w:id="0">
    <w:p w14:paraId="3A3F1015" w14:textId="77777777" w:rsidR="005F2EEE" w:rsidRDefault="005F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BED33" w14:textId="77777777" w:rsidR="00FA13FC" w:rsidRDefault="009C1FCC">
    <w:pPr>
      <w:tabs>
        <w:tab w:val="right" w:pos="10206"/>
      </w:tabs>
    </w:pPr>
    <w:r>
      <w:t>MAXQDA 2020</w:t>
    </w:r>
    <w:r>
      <w:tab/>
      <w:t>20.09.2021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191"/>
    <w:rsid w:val="00000191"/>
    <w:rsid w:val="00184521"/>
    <w:rsid w:val="002C5C7D"/>
    <w:rsid w:val="003D194B"/>
    <w:rsid w:val="005F2EEE"/>
    <w:rsid w:val="0091744C"/>
    <w:rsid w:val="009C1FCC"/>
    <w:rsid w:val="00FA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012AE"/>
  <w15:docId w15:val="{2BA9990B-2373-4356-AC4A-E1519877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rPr>
      <w:b/>
      <w:bCs/>
      <w:color w:val="4472C4" w:themeColor="accent1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2C5C7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C5C7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C5C7D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155F4"/>
    <w:pPr>
      <w:ind w:left="720"/>
      <w:contextualSpacing/>
    </w:pPr>
  </w:style>
  <w:style w:type="paragraph" w:customStyle="1" w:styleId="MQTableTitle">
    <w:name w:val="MQ_Table_Title"/>
    <w:qFormat/>
    <w:pPr>
      <w:spacing w:after="360" w:line="240" w:lineRule="auto"/>
    </w:pPr>
    <w:rPr>
      <w:rFonts w:ascii="Calibri" w:eastAsia="Calibri" w:hAnsi="Calibri" w:cs="Calibri"/>
      <w:b/>
      <w:bCs/>
      <w:color w:val="1F497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6081</Words>
  <Characters>30893</Characters>
  <Application>Microsoft Office Word</Application>
  <DocSecurity>0</DocSecurity>
  <Lines>1144</Lines>
  <Paragraphs>1274</Paragraphs>
  <ScaleCrop>false</ScaleCrop>
  <Company/>
  <LinksUpToDate>false</LinksUpToDate>
  <CharactersWithSpaces>35700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Schneider Bettina</cp:lastModifiedBy>
  <cp:revision>5</cp:revision>
  <dcterms:created xsi:type="dcterms:W3CDTF">2020-02-10T15:41:00Z</dcterms:created>
  <dcterms:modified xsi:type="dcterms:W3CDTF">2021-10-25T14:49:00Z</dcterms:modified>
</cp:coreProperties>
</file>